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21C" w:rsidRPr="009D43A3" w:rsidRDefault="00C637E1" w:rsidP="00D4021C">
      <w:pPr>
        <w:spacing w:line="360" w:lineRule="auto"/>
        <w:rPr>
          <w:rFonts w:ascii="Cambria" w:hAnsi="Cambria" w:cs="Calibri"/>
          <w:b/>
          <w:sz w:val="22"/>
          <w:szCs w:val="22"/>
        </w:rPr>
      </w:pPr>
      <w:r w:rsidRPr="009D43A3">
        <w:rPr>
          <w:rFonts w:ascii="Cambria" w:hAnsi="Cambria" w:cs="Calibri"/>
          <w:b/>
          <w:sz w:val="22"/>
          <w:szCs w:val="22"/>
        </w:rPr>
        <w:t xml:space="preserve">Załącznik nr </w:t>
      </w:r>
      <w:r w:rsidR="00D4021C">
        <w:rPr>
          <w:rFonts w:ascii="Cambria" w:hAnsi="Cambria" w:cs="Calibri"/>
          <w:b/>
          <w:sz w:val="22"/>
          <w:szCs w:val="22"/>
        </w:rPr>
        <w:t>3</w:t>
      </w:r>
      <w:r w:rsidR="00471A90" w:rsidRPr="009D43A3">
        <w:rPr>
          <w:rFonts w:ascii="Cambria" w:hAnsi="Cambria" w:cs="Calibri"/>
          <w:b/>
          <w:sz w:val="22"/>
          <w:szCs w:val="22"/>
        </w:rPr>
        <w:t xml:space="preserve"> do SWZ</w:t>
      </w:r>
      <w:r w:rsidR="00A049EE" w:rsidRPr="009D43A3">
        <w:rPr>
          <w:rFonts w:ascii="Cambria" w:hAnsi="Cambria" w:cs="Calibri"/>
          <w:b/>
          <w:sz w:val="22"/>
          <w:szCs w:val="22"/>
        </w:rPr>
        <w:t xml:space="preserve"> </w:t>
      </w:r>
    </w:p>
    <w:p w:rsidR="00A049EE" w:rsidRDefault="00C243C7" w:rsidP="00D4021C">
      <w:pPr>
        <w:spacing w:line="360" w:lineRule="auto"/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DZ.271.</w:t>
      </w:r>
      <w:r w:rsidR="00A30FC0">
        <w:rPr>
          <w:rFonts w:ascii="Cambria" w:hAnsi="Cambria" w:cs="Calibri"/>
          <w:b/>
          <w:sz w:val="22"/>
          <w:szCs w:val="22"/>
        </w:rPr>
        <w:t>34</w:t>
      </w:r>
      <w:r w:rsidR="009F16A0">
        <w:rPr>
          <w:rFonts w:ascii="Cambria" w:hAnsi="Cambria" w:cs="Calibri"/>
          <w:b/>
          <w:sz w:val="22"/>
          <w:szCs w:val="22"/>
        </w:rPr>
        <w:t>.</w:t>
      </w:r>
      <w:r w:rsidR="00A30FC0">
        <w:rPr>
          <w:rFonts w:ascii="Cambria" w:hAnsi="Cambria" w:cs="Calibri"/>
          <w:b/>
          <w:sz w:val="22"/>
          <w:szCs w:val="22"/>
        </w:rPr>
        <w:t>2026</w:t>
      </w:r>
    </w:p>
    <w:p w:rsidR="00D4021C" w:rsidRDefault="00D4021C" w:rsidP="00D4021C">
      <w:pPr>
        <w:spacing w:line="360" w:lineRule="auto"/>
        <w:rPr>
          <w:rFonts w:ascii="Cambria" w:hAnsi="Cambria" w:cs="Calibri"/>
          <w:b/>
          <w:sz w:val="22"/>
          <w:szCs w:val="22"/>
        </w:rPr>
      </w:pPr>
    </w:p>
    <w:p w:rsidR="00D4021C" w:rsidRDefault="00D4021C" w:rsidP="00D4021C">
      <w:pPr>
        <w:spacing w:line="360" w:lineRule="auto"/>
        <w:rPr>
          <w:rFonts w:ascii="Cambria" w:hAnsi="Cambria" w:cs="Calibri"/>
          <w:b/>
          <w:sz w:val="22"/>
          <w:szCs w:val="22"/>
        </w:rPr>
      </w:pPr>
    </w:p>
    <w:p w:rsidR="00D4021C" w:rsidRDefault="00D4021C" w:rsidP="00521300">
      <w:pPr>
        <w:spacing w:line="360" w:lineRule="auto"/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Opis przedmiotu zamówienia</w:t>
      </w:r>
      <w:r w:rsidR="00A30FC0">
        <w:rPr>
          <w:rFonts w:ascii="Cambria" w:hAnsi="Cambria" w:cs="Calibri"/>
          <w:b/>
          <w:sz w:val="22"/>
          <w:szCs w:val="22"/>
        </w:rPr>
        <w:t xml:space="preserve"> (dokumentacja projektowa i specyfikacja techniczna) zostały zamieszczone w osobnym folderze. </w:t>
      </w:r>
    </w:p>
    <w:p w:rsidR="00D4021C" w:rsidRDefault="00D4021C" w:rsidP="00D4021C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</w:p>
    <w:p w:rsidR="00D4021C" w:rsidRPr="00D4021C" w:rsidRDefault="00D4021C" w:rsidP="00D4021C">
      <w:pPr>
        <w:spacing w:line="360" w:lineRule="auto"/>
        <w:rPr>
          <w:rFonts w:ascii="Cambria" w:hAnsi="Cambria" w:cs="Calibri"/>
          <w:sz w:val="22"/>
          <w:szCs w:val="22"/>
        </w:rPr>
      </w:pPr>
      <w:bookmarkStart w:id="0" w:name="_GoBack"/>
      <w:bookmarkEnd w:id="0"/>
    </w:p>
    <w:sectPr w:rsidR="00D4021C" w:rsidRPr="00D4021C" w:rsidSect="00B06374">
      <w:headerReference w:type="default" r:id="rId8"/>
      <w:footerReference w:type="even" r:id="rId9"/>
      <w:pgSz w:w="11906" w:h="16838"/>
      <w:pgMar w:top="962" w:right="567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341" w:rsidRDefault="00146341">
      <w:r>
        <w:separator/>
      </w:r>
    </w:p>
  </w:endnote>
  <w:endnote w:type="continuationSeparator" w:id="0">
    <w:p w:rsidR="00146341" w:rsidRDefault="0014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MS Gothic"/>
    <w:charset w:val="80"/>
    <w:family w:val="roman"/>
    <w:pitch w:val="variable"/>
  </w:font>
  <w:font w:name="Lohit Hindi">
    <w:charset w:val="80"/>
    <w:family w:val="auto"/>
    <w:pitch w:val="variable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683" w:rsidRPr="002B51D6" w:rsidRDefault="00663683" w:rsidP="00B81109">
    <w:pPr>
      <w:pStyle w:val="Stopka"/>
      <w:framePr w:wrap="around" w:vAnchor="text" w:hAnchor="margin" w:xAlign="center" w:y="1"/>
      <w:rPr>
        <w:rStyle w:val="Numerstrony"/>
      </w:rPr>
    </w:pPr>
    <w:r w:rsidRPr="002B51D6">
      <w:rPr>
        <w:rStyle w:val="Numerstrony"/>
      </w:rPr>
      <w:fldChar w:fldCharType="begin"/>
    </w:r>
    <w:r w:rsidRPr="002B51D6">
      <w:rPr>
        <w:rStyle w:val="Numerstrony"/>
      </w:rPr>
      <w:instrText xml:space="preserve">PAGE  </w:instrText>
    </w:r>
    <w:r w:rsidRPr="002B51D6">
      <w:rPr>
        <w:rStyle w:val="Numerstrony"/>
      </w:rPr>
      <w:fldChar w:fldCharType="end"/>
    </w:r>
  </w:p>
  <w:p w:rsidR="00663683" w:rsidRDefault="00663683" w:rsidP="00B81109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341" w:rsidRDefault="00146341">
      <w:r>
        <w:separator/>
      </w:r>
    </w:p>
  </w:footnote>
  <w:footnote w:type="continuationSeparator" w:id="0">
    <w:p w:rsidR="00146341" w:rsidRDefault="00146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FC0" w:rsidRPr="00A30FC0" w:rsidRDefault="00A30FC0" w:rsidP="00A30FC0">
    <w:pPr>
      <w:tabs>
        <w:tab w:val="center" w:pos="4536"/>
        <w:tab w:val="right" w:pos="9072"/>
      </w:tabs>
      <w:rPr>
        <w:rFonts w:ascii="Cambria" w:eastAsiaTheme="minorHAnsi" w:hAnsi="Cambria" w:cstheme="minorBidi"/>
        <w:i/>
        <w:sz w:val="18"/>
        <w:szCs w:val="18"/>
        <w:lang w:eastAsia="en-US"/>
      </w:rPr>
    </w:pPr>
    <w:r w:rsidRPr="00A30FC0">
      <w:rPr>
        <w:rFonts w:ascii="Cambria" w:eastAsiaTheme="minorHAnsi" w:hAnsi="Cambria" w:cstheme="minorBidi"/>
        <w:i/>
        <w:sz w:val="18"/>
        <w:szCs w:val="18"/>
        <w:lang w:eastAsia="en-US"/>
      </w:rPr>
      <w:t xml:space="preserve">Krakowski Szpital Specjalistyczny im. św. Jana Pawła </w:t>
    </w:r>
    <w:proofErr w:type="gramStart"/>
    <w:r w:rsidRPr="00A30FC0">
      <w:rPr>
        <w:rFonts w:ascii="Cambria" w:eastAsiaTheme="minorHAnsi" w:hAnsi="Cambria" w:cstheme="minorBidi"/>
        <w:i/>
        <w:sz w:val="18"/>
        <w:szCs w:val="18"/>
        <w:lang w:eastAsia="en-US"/>
      </w:rPr>
      <w:t>II  ul</w:t>
    </w:r>
    <w:proofErr w:type="gramEnd"/>
    <w:r w:rsidRPr="00A30FC0">
      <w:rPr>
        <w:rFonts w:ascii="Cambria" w:eastAsiaTheme="minorHAnsi" w:hAnsi="Cambria" w:cstheme="minorBidi"/>
        <w:i/>
        <w:sz w:val="18"/>
        <w:szCs w:val="18"/>
        <w:lang w:eastAsia="en-US"/>
      </w:rPr>
      <w:t>. Prądnicka 80, 31-202 Kraków</w:t>
    </w:r>
  </w:p>
  <w:p w:rsidR="00A30FC0" w:rsidRPr="00A30FC0" w:rsidRDefault="00A30FC0" w:rsidP="00A30FC0">
    <w:pPr>
      <w:tabs>
        <w:tab w:val="center" w:pos="4536"/>
        <w:tab w:val="right" w:pos="9072"/>
      </w:tabs>
      <w:rPr>
        <w:rFonts w:ascii="Cambria" w:eastAsiaTheme="minorHAnsi" w:hAnsi="Cambria" w:cstheme="minorBidi"/>
        <w:bCs/>
        <w:i/>
        <w:iCs/>
        <w:sz w:val="18"/>
        <w:szCs w:val="18"/>
        <w:lang w:eastAsia="en-US"/>
      </w:rPr>
    </w:pPr>
    <w:r w:rsidRPr="00A30FC0">
      <w:rPr>
        <w:rFonts w:ascii="Cambria" w:eastAsiaTheme="minorHAnsi" w:hAnsi="Cambria" w:cstheme="minorBidi"/>
        <w:i/>
        <w:sz w:val="18"/>
        <w:szCs w:val="18"/>
        <w:lang w:eastAsia="en-US"/>
      </w:rPr>
      <w:t>Postępowanie nr DZ.271.34.2026 – Wymiana poszycia dachowego budynku M6 Krakowskiego Szpitala Specjalistycznego im. św. Jana Pawła II</w:t>
    </w:r>
  </w:p>
  <w:p w:rsidR="00A30FC0" w:rsidRPr="00A30FC0" w:rsidRDefault="00A30FC0" w:rsidP="00A30FC0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sz w:val="22"/>
        <w:szCs w:val="22"/>
        <w:lang w:eastAsia="en-US"/>
      </w:rPr>
    </w:pPr>
    <w:r w:rsidRPr="00A30FC0">
      <w:rPr>
        <w:rFonts w:ascii="Cambria" w:eastAsiaTheme="minorHAnsi" w:hAnsi="Cambria" w:cs="Arial"/>
        <w:i/>
        <w:sz w:val="18"/>
        <w:szCs w:val="22"/>
        <w:lang w:eastAsia="en-US"/>
      </w:rPr>
      <w:t>_______________________________________________________________________________________________________________________________________</w:t>
    </w:r>
  </w:p>
  <w:p w:rsidR="00A049EE" w:rsidRPr="009D43A3" w:rsidRDefault="00A049EE" w:rsidP="009D43A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/>
        <w:b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b/>
        <w:bCs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b/>
        <w:bCs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b/>
        <w:bCs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b/>
        <w:bCs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b/>
        <w:bCs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b/>
        <w:bCs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b/>
        <w:bCs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b/>
        <w:bCs/>
        <w:sz w:val="28"/>
        <w:szCs w:val="28"/>
      </w:rPr>
    </w:lvl>
  </w:abstractNum>
  <w:abstractNum w:abstractNumId="1">
    <w:nsid w:val="00000002"/>
    <w:multiLevelType w:val="singleLevel"/>
    <w:tmpl w:val="DFDC941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  <w:b/>
        <w:bCs/>
        <w:i w:val="0"/>
        <w:iCs w:val="0"/>
        <w:sz w:val="19"/>
        <w:szCs w:val="19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Arial" w:hAnsi="Arial"/>
        <w:b/>
        <w:bCs/>
        <w:i w:val="0"/>
        <w:iCs w:val="0"/>
        <w:sz w:val="19"/>
        <w:szCs w:val="19"/>
      </w:rPr>
    </w:lvl>
    <w:lvl w:ilvl="2">
      <w:start w:val="1"/>
      <w:numFmt w:val="lowerLetter"/>
      <w:lvlText w:val="%3)"/>
      <w:lvlJc w:val="left"/>
      <w:pPr>
        <w:tabs>
          <w:tab w:val="num" w:pos="3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</w:lvl>
  </w:abstractNum>
  <w:abstractNum w:abstractNumId="4">
    <w:nsid w:val="00113C4C"/>
    <w:multiLevelType w:val="hybridMultilevel"/>
    <w:tmpl w:val="EC66A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9A0198"/>
    <w:multiLevelType w:val="hybridMultilevel"/>
    <w:tmpl w:val="98964374"/>
    <w:lvl w:ilvl="0" w:tplc="42EA8D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AB0C87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19"/>
      </w:rPr>
    </w:lvl>
    <w:lvl w:ilvl="2" w:tplc="A76EC5C8">
      <w:start w:val="1"/>
      <w:numFmt w:val="lowerLetter"/>
      <w:lvlText w:val="%3)"/>
      <w:lvlJc w:val="left"/>
      <w:pPr>
        <w:tabs>
          <w:tab w:val="num" w:pos="2433"/>
        </w:tabs>
        <w:ind w:left="2433" w:hanging="453"/>
      </w:pPr>
      <w:rPr>
        <w:rFonts w:ascii="Arial" w:hAnsi="Arial" w:hint="default"/>
        <w:b w:val="0"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36F73A6"/>
    <w:multiLevelType w:val="hybridMultilevel"/>
    <w:tmpl w:val="D35AD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C40787"/>
    <w:multiLevelType w:val="hybridMultilevel"/>
    <w:tmpl w:val="72103FDE"/>
    <w:lvl w:ilvl="0" w:tplc="96745B98">
      <w:start w:val="1"/>
      <w:numFmt w:val="upperRoman"/>
      <w:lvlText w:val="%1.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960356"/>
    <w:multiLevelType w:val="hybridMultilevel"/>
    <w:tmpl w:val="4900E0DA"/>
    <w:lvl w:ilvl="0" w:tplc="AB0C87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9"/>
      </w:rPr>
    </w:lvl>
    <w:lvl w:ilvl="1" w:tplc="698A65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90F4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3CA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7037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0EE9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B428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6E83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A878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66619EA"/>
    <w:multiLevelType w:val="hybridMultilevel"/>
    <w:tmpl w:val="D71E47C2"/>
    <w:lvl w:ilvl="0" w:tplc="0415000F">
      <w:start w:val="1"/>
      <w:numFmt w:val="decimal"/>
      <w:pStyle w:val="Listapunktowana2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07F445BA"/>
    <w:multiLevelType w:val="hybridMultilevel"/>
    <w:tmpl w:val="5542505E"/>
    <w:lvl w:ilvl="0" w:tplc="0415000F">
      <w:start w:val="1"/>
      <w:numFmt w:val="decimal"/>
      <w:pStyle w:val="Lista-kontynuacja21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BAA7F38"/>
    <w:multiLevelType w:val="hybridMultilevel"/>
    <w:tmpl w:val="B9DE2FDC"/>
    <w:lvl w:ilvl="0" w:tplc="7BFA92C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7A25E0"/>
    <w:multiLevelType w:val="hybridMultilevel"/>
    <w:tmpl w:val="7A06DEDA"/>
    <w:lvl w:ilvl="0" w:tplc="069624E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ED1726"/>
    <w:multiLevelType w:val="hybridMultilevel"/>
    <w:tmpl w:val="3B2C76B2"/>
    <w:lvl w:ilvl="0" w:tplc="D9645D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8F284F"/>
    <w:multiLevelType w:val="hybridMultilevel"/>
    <w:tmpl w:val="4C2815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56415"/>
    <w:multiLevelType w:val="hybridMultilevel"/>
    <w:tmpl w:val="9D5C3972"/>
    <w:lvl w:ilvl="0" w:tplc="AB0C87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9"/>
      </w:rPr>
    </w:lvl>
    <w:lvl w:ilvl="1" w:tplc="859ACA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EA62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746E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50B7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862C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6E5E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D847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1CDB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AA61B0"/>
    <w:multiLevelType w:val="hybridMultilevel"/>
    <w:tmpl w:val="E5FC714C"/>
    <w:lvl w:ilvl="0" w:tplc="AB0C87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9"/>
      </w:rPr>
    </w:lvl>
    <w:lvl w:ilvl="1" w:tplc="069624E8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24A88F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641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5CCA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3AB3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5263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F483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8A82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AD437E"/>
    <w:multiLevelType w:val="multilevel"/>
    <w:tmpl w:val="04BE5D7C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30035A9"/>
    <w:multiLevelType w:val="hybridMultilevel"/>
    <w:tmpl w:val="A2B44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D964AA"/>
    <w:multiLevelType w:val="hybridMultilevel"/>
    <w:tmpl w:val="19B0CC6A"/>
    <w:lvl w:ilvl="0" w:tplc="FEC42C8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FD70DC"/>
    <w:multiLevelType w:val="hybridMultilevel"/>
    <w:tmpl w:val="FC62CCA2"/>
    <w:lvl w:ilvl="0" w:tplc="E40641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0C87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19"/>
      </w:rPr>
    </w:lvl>
    <w:lvl w:ilvl="2" w:tplc="6E566D1C">
      <w:start w:val="4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 w:tplc="AD808D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CA5E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305B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A6AF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3E79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C0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BED3D2C"/>
    <w:multiLevelType w:val="hybridMultilevel"/>
    <w:tmpl w:val="0D386028"/>
    <w:lvl w:ilvl="0" w:tplc="1A9E65C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EB03157"/>
    <w:multiLevelType w:val="hybridMultilevel"/>
    <w:tmpl w:val="4ACC0D2A"/>
    <w:lvl w:ilvl="0" w:tplc="6C0678FA">
      <w:start w:val="1"/>
      <w:numFmt w:val="bullet"/>
      <w:pStyle w:val="Listapunktowana3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407E6B48"/>
    <w:multiLevelType w:val="hybridMultilevel"/>
    <w:tmpl w:val="F2763F5A"/>
    <w:lvl w:ilvl="0" w:tplc="BFFA6DA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A69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5413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10F7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4A72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AEEE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787A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0898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8C59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793A75"/>
    <w:multiLevelType w:val="hybridMultilevel"/>
    <w:tmpl w:val="D80CE8F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45DB1442"/>
    <w:multiLevelType w:val="hybridMultilevel"/>
    <w:tmpl w:val="CAE06C20"/>
    <w:lvl w:ilvl="0" w:tplc="8FDEC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E0AFA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B057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444A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0C1C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26E8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CEE6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347B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B64E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EA53C1"/>
    <w:multiLevelType w:val="hybridMultilevel"/>
    <w:tmpl w:val="4A1436DE"/>
    <w:lvl w:ilvl="0" w:tplc="56186E3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 w:tplc="A76EC5C8">
      <w:start w:val="1"/>
      <w:numFmt w:val="lowerLetter"/>
      <w:lvlText w:val="%2)"/>
      <w:lvlJc w:val="left"/>
      <w:pPr>
        <w:tabs>
          <w:tab w:val="num" w:pos="1533"/>
        </w:tabs>
        <w:ind w:left="1533" w:hanging="453"/>
      </w:pPr>
      <w:rPr>
        <w:rFonts w:ascii="Arial" w:hAnsi="Arial" w:hint="default"/>
        <w:b w:val="0"/>
        <w:i w:val="0"/>
        <w:sz w:val="20"/>
        <w:szCs w:val="20"/>
      </w:rPr>
    </w:lvl>
    <w:lvl w:ilvl="2" w:tplc="54F6F472">
      <w:start w:val="5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450E98"/>
    <w:multiLevelType w:val="hybridMultilevel"/>
    <w:tmpl w:val="86A83B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58EDD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ahoma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9B56CFD"/>
    <w:multiLevelType w:val="hybridMultilevel"/>
    <w:tmpl w:val="EA066AAC"/>
    <w:lvl w:ilvl="0" w:tplc="D5743C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3C50D4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04FC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6C55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1253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D088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6AF3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B04C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C964A13"/>
    <w:multiLevelType w:val="hybridMultilevel"/>
    <w:tmpl w:val="65E0ABA8"/>
    <w:lvl w:ilvl="0" w:tplc="408E127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CBA527D"/>
    <w:multiLevelType w:val="hybridMultilevel"/>
    <w:tmpl w:val="2BD62B2C"/>
    <w:lvl w:ilvl="0" w:tplc="FDC4E9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E1F3FAB"/>
    <w:multiLevelType w:val="hybridMultilevel"/>
    <w:tmpl w:val="9ABEDACC"/>
    <w:lvl w:ilvl="0" w:tplc="7608794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2628146">
      <w:start w:val="2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39C24DF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89809EA0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11E0FF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C4F14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1542F48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A0BA9E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104D6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EB12191"/>
    <w:multiLevelType w:val="hybridMultilevel"/>
    <w:tmpl w:val="3DF8E0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DA6D95"/>
    <w:multiLevelType w:val="hybridMultilevel"/>
    <w:tmpl w:val="AF665078"/>
    <w:lvl w:ilvl="0" w:tplc="4F585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7B46CD"/>
    <w:multiLevelType w:val="hybridMultilevel"/>
    <w:tmpl w:val="DCFA06F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9FD18B9"/>
    <w:multiLevelType w:val="hybridMultilevel"/>
    <w:tmpl w:val="476C5A4E"/>
    <w:name w:val="WW8Num522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C945EBC"/>
    <w:multiLevelType w:val="hybridMultilevel"/>
    <w:tmpl w:val="3356CD74"/>
    <w:lvl w:ilvl="0" w:tplc="FEC42C8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DA25625"/>
    <w:multiLevelType w:val="hybridMultilevel"/>
    <w:tmpl w:val="F350D9C0"/>
    <w:lvl w:ilvl="0" w:tplc="35B6EE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DBD6EBF"/>
    <w:multiLevelType w:val="hybridMultilevel"/>
    <w:tmpl w:val="D9E021D0"/>
    <w:lvl w:ilvl="0" w:tplc="0BC0479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80808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EC20ADD"/>
    <w:multiLevelType w:val="hybridMultilevel"/>
    <w:tmpl w:val="EFB47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EF8149D"/>
    <w:multiLevelType w:val="hybridMultilevel"/>
    <w:tmpl w:val="215AFED6"/>
    <w:lvl w:ilvl="0" w:tplc="FBC2EA4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89205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64D38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A34B26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FA6234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06A7F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CFF4724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B9C68E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827D0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1276E28"/>
    <w:multiLevelType w:val="hybridMultilevel"/>
    <w:tmpl w:val="D80CE8F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>
    <w:nsid w:val="67811293"/>
    <w:multiLevelType w:val="hybridMultilevel"/>
    <w:tmpl w:val="76E25A3E"/>
    <w:lvl w:ilvl="0" w:tplc="E14A553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59D820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3E28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40C7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A3C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1CF7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06F7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1A1E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AC63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BB138AF"/>
    <w:multiLevelType w:val="hybridMultilevel"/>
    <w:tmpl w:val="944820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6EDD6A79"/>
    <w:multiLevelType w:val="multilevel"/>
    <w:tmpl w:val="CC8A5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1C907F6"/>
    <w:multiLevelType w:val="hybridMultilevel"/>
    <w:tmpl w:val="D80CE8F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>
    <w:nsid w:val="732C1DA8"/>
    <w:multiLevelType w:val="hybridMultilevel"/>
    <w:tmpl w:val="0EB0ED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964851"/>
    <w:multiLevelType w:val="hybridMultilevel"/>
    <w:tmpl w:val="0C486A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A8E59DA"/>
    <w:multiLevelType w:val="hybridMultilevel"/>
    <w:tmpl w:val="6CFEC206"/>
    <w:lvl w:ilvl="0" w:tplc="7A94F8F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DB56377"/>
    <w:multiLevelType w:val="hybridMultilevel"/>
    <w:tmpl w:val="39DC32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E6953AA"/>
    <w:multiLevelType w:val="hybridMultilevel"/>
    <w:tmpl w:val="66B231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2"/>
  </w:num>
  <w:num w:numId="3">
    <w:abstractNumId w:val="10"/>
  </w:num>
  <w:num w:numId="4">
    <w:abstractNumId w:val="17"/>
  </w:num>
  <w:num w:numId="5">
    <w:abstractNumId w:val="27"/>
  </w:num>
  <w:num w:numId="6">
    <w:abstractNumId w:val="33"/>
  </w:num>
  <w:num w:numId="7">
    <w:abstractNumId w:val="38"/>
  </w:num>
  <w:num w:numId="8">
    <w:abstractNumId w:val="4"/>
  </w:num>
  <w:num w:numId="9">
    <w:abstractNumId w:val="34"/>
  </w:num>
  <w:num w:numId="10">
    <w:abstractNumId w:val="29"/>
  </w:num>
  <w:num w:numId="11">
    <w:abstractNumId w:val="7"/>
  </w:num>
  <w:num w:numId="12">
    <w:abstractNumId w:val="30"/>
  </w:num>
  <w:num w:numId="13">
    <w:abstractNumId w:val="14"/>
  </w:num>
  <w:num w:numId="14">
    <w:abstractNumId w:val="3"/>
  </w:num>
  <w:num w:numId="15">
    <w:abstractNumId w:val="16"/>
  </w:num>
  <w:num w:numId="16">
    <w:abstractNumId w:val="8"/>
  </w:num>
  <w:num w:numId="17">
    <w:abstractNumId w:val="25"/>
  </w:num>
  <w:num w:numId="18">
    <w:abstractNumId w:val="23"/>
  </w:num>
  <w:num w:numId="19">
    <w:abstractNumId w:val="31"/>
  </w:num>
  <w:num w:numId="20">
    <w:abstractNumId w:val="40"/>
  </w:num>
  <w:num w:numId="21">
    <w:abstractNumId w:val="42"/>
  </w:num>
  <w:num w:numId="22">
    <w:abstractNumId w:val="28"/>
  </w:num>
  <w:num w:numId="23">
    <w:abstractNumId w:val="15"/>
  </w:num>
  <w:num w:numId="24">
    <w:abstractNumId w:val="20"/>
  </w:num>
  <w:num w:numId="25">
    <w:abstractNumId w:val="12"/>
  </w:num>
  <w:num w:numId="26">
    <w:abstractNumId w:val="36"/>
  </w:num>
  <w:num w:numId="27">
    <w:abstractNumId w:val="19"/>
  </w:num>
  <w:num w:numId="28">
    <w:abstractNumId w:val="26"/>
  </w:num>
  <w:num w:numId="29">
    <w:abstractNumId w:val="11"/>
  </w:num>
  <w:num w:numId="30">
    <w:abstractNumId w:val="5"/>
  </w:num>
  <w:num w:numId="31">
    <w:abstractNumId w:val="21"/>
  </w:num>
  <w:num w:numId="32">
    <w:abstractNumId w:val="48"/>
  </w:num>
  <w:num w:numId="33">
    <w:abstractNumId w:val="39"/>
  </w:num>
  <w:num w:numId="34">
    <w:abstractNumId w:val="43"/>
  </w:num>
  <w:num w:numId="35">
    <w:abstractNumId w:val="37"/>
  </w:num>
  <w:num w:numId="36">
    <w:abstractNumId w:val="50"/>
  </w:num>
  <w:num w:numId="37">
    <w:abstractNumId w:val="13"/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9"/>
  </w:num>
  <w:num w:numId="41">
    <w:abstractNumId w:val="45"/>
  </w:num>
  <w:num w:numId="42">
    <w:abstractNumId w:val="24"/>
  </w:num>
  <w:num w:numId="43">
    <w:abstractNumId w:val="41"/>
  </w:num>
  <w:num w:numId="44">
    <w:abstractNumId w:val="32"/>
  </w:num>
  <w:num w:numId="45">
    <w:abstractNumId w:val="46"/>
  </w:num>
  <w:num w:numId="46">
    <w:abstractNumId w:val="18"/>
  </w:num>
  <w:num w:numId="47">
    <w:abstractNumId w:val="6"/>
  </w:num>
  <w:num w:numId="48">
    <w:abstractNumId w:val="4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972"/>
    <w:rsid w:val="0000025D"/>
    <w:rsid w:val="000026FD"/>
    <w:rsid w:val="00012E7F"/>
    <w:rsid w:val="00015E59"/>
    <w:rsid w:val="00016141"/>
    <w:rsid w:val="00016CD1"/>
    <w:rsid w:val="00020812"/>
    <w:rsid w:val="00021623"/>
    <w:rsid w:val="00021D38"/>
    <w:rsid w:val="00021FD1"/>
    <w:rsid w:val="000225B8"/>
    <w:rsid w:val="000226F5"/>
    <w:rsid w:val="00024CEF"/>
    <w:rsid w:val="000252B8"/>
    <w:rsid w:val="000256DE"/>
    <w:rsid w:val="0002584E"/>
    <w:rsid w:val="00027CC6"/>
    <w:rsid w:val="00027FB3"/>
    <w:rsid w:val="00031A3C"/>
    <w:rsid w:val="00033066"/>
    <w:rsid w:val="00034754"/>
    <w:rsid w:val="00035EAA"/>
    <w:rsid w:val="00036311"/>
    <w:rsid w:val="0004117F"/>
    <w:rsid w:val="00041ADA"/>
    <w:rsid w:val="00042C05"/>
    <w:rsid w:val="000512C6"/>
    <w:rsid w:val="000523FE"/>
    <w:rsid w:val="00053762"/>
    <w:rsid w:val="000574C7"/>
    <w:rsid w:val="00057B04"/>
    <w:rsid w:val="00060544"/>
    <w:rsid w:val="0006079B"/>
    <w:rsid w:val="0006243D"/>
    <w:rsid w:val="000636A0"/>
    <w:rsid w:val="00064403"/>
    <w:rsid w:val="00064CEF"/>
    <w:rsid w:val="0006511B"/>
    <w:rsid w:val="0006554D"/>
    <w:rsid w:val="00066736"/>
    <w:rsid w:val="000751B3"/>
    <w:rsid w:val="00081428"/>
    <w:rsid w:val="00085CD4"/>
    <w:rsid w:val="00087ED9"/>
    <w:rsid w:val="00090127"/>
    <w:rsid w:val="000909A0"/>
    <w:rsid w:val="00091A58"/>
    <w:rsid w:val="00092B71"/>
    <w:rsid w:val="00092D35"/>
    <w:rsid w:val="00093BC4"/>
    <w:rsid w:val="00094139"/>
    <w:rsid w:val="00096939"/>
    <w:rsid w:val="00096BE5"/>
    <w:rsid w:val="000A3400"/>
    <w:rsid w:val="000A3638"/>
    <w:rsid w:val="000A435F"/>
    <w:rsid w:val="000A4C05"/>
    <w:rsid w:val="000A532C"/>
    <w:rsid w:val="000B0221"/>
    <w:rsid w:val="000B0932"/>
    <w:rsid w:val="000B1651"/>
    <w:rsid w:val="000C05B0"/>
    <w:rsid w:val="000C1A5F"/>
    <w:rsid w:val="000C3CA7"/>
    <w:rsid w:val="000C4869"/>
    <w:rsid w:val="000D06F7"/>
    <w:rsid w:val="000D1F03"/>
    <w:rsid w:val="000D3385"/>
    <w:rsid w:val="000E12E2"/>
    <w:rsid w:val="000E286C"/>
    <w:rsid w:val="000E44D2"/>
    <w:rsid w:val="000E48D2"/>
    <w:rsid w:val="000E7993"/>
    <w:rsid w:val="000F2A30"/>
    <w:rsid w:val="00105944"/>
    <w:rsid w:val="001138C8"/>
    <w:rsid w:val="001138D5"/>
    <w:rsid w:val="00117377"/>
    <w:rsid w:val="00117644"/>
    <w:rsid w:val="001201F7"/>
    <w:rsid w:val="00120A4E"/>
    <w:rsid w:val="00121F07"/>
    <w:rsid w:val="00123165"/>
    <w:rsid w:val="0012486D"/>
    <w:rsid w:val="00125197"/>
    <w:rsid w:val="001251F8"/>
    <w:rsid w:val="00126DDB"/>
    <w:rsid w:val="00127416"/>
    <w:rsid w:val="001276A8"/>
    <w:rsid w:val="00127E30"/>
    <w:rsid w:val="0013087F"/>
    <w:rsid w:val="0013223C"/>
    <w:rsid w:val="0013466D"/>
    <w:rsid w:val="00134C10"/>
    <w:rsid w:val="00136246"/>
    <w:rsid w:val="00136B79"/>
    <w:rsid w:val="00136B8C"/>
    <w:rsid w:val="001457D7"/>
    <w:rsid w:val="00146341"/>
    <w:rsid w:val="001479B9"/>
    <w:rsid w:val="00147B60"/>
    <w:rsid w:val="00147F2F"/>
    <w:rsid w:val="00150C3C"/>
    <w:rsid w:val="00152FB3"/>
    <w:rsid w:val="001607FA"/>
    <w:rsid w:val="00160BDF"/>
    <w:rsid w:val="001619BD"/>
    <w:rsid w:val="00163750"/>
    <w:rsid w:val="00164300"/>
    <w:rsid w:val="00164976"/>
    <w:rsid w:val="0016754E"/>
    <w:rsid w:val="00167AE5"/>
    <w:rsid w:val="001727CD"/>
    <w:rsid w:val="00173ABC"/>
    <w:rsid w:val="00175CED"/>
    <w:rsid w:val="00176AC6"/>
    <w:rsid w:val="00176B8C"/>
    <w:rsid w:val="001807AA"/>
    <w:rsid w:val="001836B9"/>
    <w:rsid w:val="00185544"/>
    <w:rsid w:val="00185CE5"/>
    <w:rsid w:val="00190258"/>
    <w:rsid w:val="001929EF"/>
    <w:rsid w:val="0019304A"/>
    <w:rsid w:val="00193B31"/>
    <w:rsid w:val="001975C3"/>
    <w:rsid w:val="001979CA"/>
    <w:rsid w:val="001A202F"/>
    <w:rsid w:val="001A22B7"/>
    <w:rsid w:val="001A3DA6"/>
    <w:rsid w:val="001A49F8"/>
    <w:rsid w:val="001A53F5"/>
    <w:rsid w:val="001A63FD"/>
    <w:rsid w:val="001A7276"/>
    <w:rsid w:val="001B039B"/>
    <w:rsid w:val="001B20FB"/>
    <w:rsid w:val="001B793A"/>
    <w:rsid w:val="001C2335"/>
    <w:rsid w:val="001C4EFF"/>
    <w:rsid w:val="001C5172"/>
    <w:rsid w:val="001C5878"/>
    <w:rsid w:val="001C5FCC"/>
    <w:rsid w:val="001C74C9"/>
    <w:rsid w:val="001C78A6"/>
    <w:rsid w:val="001D0A8B"/>
    <w:rsid w:val="001D18F7"/>
    <w:rsid w:val="001D31C6"/>
    <w:rsid w:val="001D3966"/>
    <w:rsid w:val="001D3E0A"/>
    <w:rsid w:val="001D499E"/>
    <w:rsid w:val="001D5B24"/>
    <w:rsid w:val="001D7304"/>
    <w:rsid w:val="001E1A7F"/>
    <w:rsid w:val="001E2214"/>
    <w:rsid w:val="001E329D"/>
    <w:rsid w:val="001E40DC"/>
    <w:rsid w:val="001E4552"/>
    <w:rsid w:val="001E4A32"/>
    <w:rsid w:val="001E4FEA"/>
    <w:rsid w:val="001E6CB9"/>
    <w:rsid w:val="001F079A"/>
    <w:rsid w:val="001F17AF"/>
    <w:rsid w:val="001F1902"/>
    <w:rsid w:val="001F1CF3"/>
    <w:rsid w:val="001F23CE"/>
    <w:rsid w:val="001F287A"/>
    <w:rsid w:val="001F3658"/>
    <w:rsid w:val="001F697C"/>
    <w:rsid w:val="001F714E"/>
    <w:rsid w:val="001F76F4"/>
    <w:rsid w:val="00201926"/>
    <w:rsid w:val="00203C00"/>
    <w:rsid w:val="00204BD7"/>
    <w:rsid w:val="00204BE8"/>
    <w:rsid w:val="0020762B"/>
    <w:rsid w:val="00207DED"/>
    <w:rsid w:val="00210401"/>
    <w:rsid w:val="00211850"/>
    <w:rsid w:val="00211CBD"/>
    <w:rsid w:val="002133F7"/>
    <w:rsid w:val="00216313"/>
    <w:rsid w:val="002204BA"/>
    <w:rsid w:val="00221355"/>
    <w:rsid w:val="002247D7"/>
    <w:rsid w:val="00227D94"/>
    <w:rsid w:val="00230D82"/>
    <w:rsid w:val="00233A4D"/>
    <w:rsid w:val="002363AD"/>
    <w:rsid w:val="0024136C"/>
    <w:rsid w:val="002445EC"/>
    <w:rsid w:val="00245826"/>
    <w:rsid w:val="00245FD4"/>
    <w:rsid w:val="00247F8E"/>
    <w:rsid w:val="00250178"/>
    <w:rsid w:val="0025056D"/>
    <w:rsid w:val="00250808"/>
    <w:rsid w:val="00251B86"/>
    <w:rsid w:val="00252C8C"/>
    <w:rsid w:val="00254274"/>
    <w:rsid w:val="0025519F"/>
    <w:rsid w:val="0025689B"/>
    <w:rsid w:val="00257E2B"/>
    <w:rsid w:val="00260BD7"/>
    <w:rsid w:val="00261A0C"/>
    <w:rsid w:val="002625A6"/>
    <w:rsid w:val="00262F92"/>
    <w:rsid w:val="002638D7"/>
    <w:rsid w:val="00265EB3"/>
    <w:rsid w:val="00266A7D"/>
    <w:rsid w:val="00270DDD"/>
    <w:rsid w:val="00272E6E"/>
    <w:rsid w:val="00273D29"/>
    <w:rsid w:val="00274786"/>
    <w:rsid w:val="00274A8C"/>
    <w:rsid w:val="0027501A"/>
    <w:rsid w:val="00275969"/>
    <w:rsid w:val="002760D0"/>
    <w:rsid w:val="0027718D"/>
    <w:rsid w:val="00277B43"/>
    <w:rsid w:val="002800C1"/>
    <w:rsid w:val="00281248"/>
    <w:rsid w:val="00281B2C"/>
    <w:rsid w:val="002826C1"/>
    <w:rsid w:val="002840E0"/>
    <w:rsid w:val="002857A4"/>
    <w:rsid w:val="002858C2"/>
    <w:rsid w:val="00290F10"/>
    <w:rsid w:val="00292A4D"/>
    <w:rsid w:val="002945A9"/>
    <w:rsid w:val="002959D9"/>
    <w:rsid w:val="00296583"/>
    <w:rsid w:val="002A09DC"/>
    <w:rsid w:val="002A2006"/>
    <w:rsid w:val="002A2E75"/>
    <w:rsid w:val="002A4CAD"/>
    <w:rsid w:val="002B0078"/>
    <w:rsid w:val="002B29CA"/>
    <w:rsid w:val="002B40AC"/>
    <w:rsid w:val="002B51D6"/>
    <w:rsid w:val="002B6547"/>
    <w:rsid w:val="002B7CDC"/>
    <w:rsid w:val="002C05CD"/>
    <w:rsid w:val="002C1C74"/>
    <w:rsid w:val="002C1E89"/>
    <w:rsid w:val="002C2F95"/>
    <w:rsid w:val="002C3FE6"/>
    <w:rsid w:val="002C5D32"/>
    <w:rsid w:val="002D30A7"/>
    <w:rsid w:val="002D349C"/>
    <w:rsid w:val="002D3A77"/>
    <w:rsid w:val="002D4CF1"/>
    <w:rsid w:val="002D62C0"/>
    <w:rsid w:val="002E1498"/>
    <w:rsid w:val="002E2B39"/>
    <w:rsid w:val="002E3F53"/>
    <w:rsid w:val="002E68C4"/>
    <w:rsid w:val="002E6B89"/>
    <w:rsid w:val="002E6B8A"/>
    <w:rsid w:val="002F0D07"/>
    <w:rsid w:val="002F17F4"/>
    <w:rsid w:val="00300792"/>
    <w:rsid w:val="0030353B"/>
    <w:rsid w:val="0030429C"/>
    <w:rsid w:val="00307467"/>
    <w:rsid w:val="00310A0A"/>
    <w:rsid w:val="00310E73"/>
    <w:rsid w:val="003126C8"/>
    <w:rsid w:val="0031341B"/>
    <w:rsid w:val="00313D80"/>
    <w:rsid w:val="00316AF9"/>
    <w:rsid w:val="00317474"/>
    <w:rsid w:val="00320FE0"/>
    <w:rsid w:val="003278A7"/>
    <w:rsid w:val="00327D12"/>
    <w:rsid w:val="00331478"/>
    <w:rsid w:val="003320C2"/>
    <w:rsid w:val="00333BCB"/>
    <w:rsid w:val="00335CAF"/>
    <w:rsid w:val="00336C80"/>
    <w:rsid w:val="0033774D"/>
    <w:rsid w:val="00340DE4"/>
    <w:rsid w:val="00340FCC"/>
    <w:rsid w:val="0034396B"/>
    <w:rsid w:val="00346197"/>
    <w:rsid w:val="00351137"/>
    <w:rsid w:val="003528CA"/>
    <w:rsid w:val="003537DD"/>
    <w:rsid w:val="00353F69"/>
    <w:rsid w:val="0035414D"/>
    <w:rsid w:val="00354889"/>
    <w:rsid w:val="00354CB0"/>
    <w:rsid w:val="003554FB"/>
    <w:rsid w:val="00355912"/>
    <w:rsid w:val="00362166"/>
    <w:rsid w:val="00362DA6"/>
    <w:rsid w:val="0036317D"/>
    <w:rsid w:val="003750FB"/>
    <w:rsid w:val="003808F7"/>
    <w:rsid w:val="0038216B"/>
    <w:rsid w:val="00386BD4"/>
    <w:rsid w:val="00392649"/>
    <w:rsid w:val="00393825"/>
    <w:rsid w:val="00394B16"/>
    <w:rsid w:val="003950F7"/>
    <w:rsid w:val="0039650C"/>
    <w:rsid w:val="003975A7"/>
    <w:rsid w:val="00397C0C"/>
    <w:rsid w:val="003A08B3"/>
    <w:rsid w:val="003A1032"/>
    <w:rsid w:val="003A7B72"/>
    <w:rsid w:val="003B0078"/>
    <w:rsid w:val="003B0B9D"/>
    <w:rsid w:val="003B3AAC"/>
    <w:rsid w:val="003B45F4"/>
    <w:rsid w:val="003B768F"/>
    <w:rsid w:val="003B7B2B"/>
    <w:rsid w:val="003C1FF6"/>
    <w:rsid w:val="003C3347"/>
    <w:rsid w:val="003C459C"/>
    <w:rsid w:val="003C60B0"/>
    <w:rsid w:val="003C77E4"/>
    <w:rsid w:val="003C7B57"/>
    <w:rsid w:val="003D05B3"/>
    <w:rsid w:val="003D0CAE"/>
    <w:rsid w:val="003D3E5B"/>
    <w:rsid w:val="003D4319"/>
    <w:rsid w:val="003D4D1E"/>
    <w:rsid w:val="003D51A3"/>
    <w:rsid w:val="003D7647"/>
    <w:rsid w:val="003E1673"/>
    <w:rsid w:val="003E1F20"/>
    <w:rsid w:val="003E2A8A"/>
    <w:rsid w:val="003E598C"/>
    <w:rsid w:val="003E5BFD"/>
    <w:rsid w:val="003E7290"/>
    <w:rsid w:val="003F0EAF"/>
    <w:rsid w:val="003F1EB0"/>
    <w:rsid w:val="003F4484"/>
    <w:rsid w:val="003F7D7E"/>
    <w:rsid w:val="00400950"/>
    <w:rsid w:val="00402220"/>
    <w:rsid w:val="004030B7"/>
    <w:rsid w:val="004047CC"/>
    <w:rsid w:val="00405359"/>
    <w:rsid w:val="00407410"/>
    <w:rsid w:val="00411B89"/>
    <w:rsid w:val="00412951"/>
    <w:rsid w:val="004134D0"/>
    <w:rsid w:val="00413CF6"/>
    <w:rsid w:val="004157FE"/>
    <w:rsid w:val="00416FB6"/>
    <w:rsid w:val="00417827"/>
    <w:rsid w:val="00420E01"/>
    <w:rsid w:val="00421BBA"/>
    <w:rsid w:val="004224E6"/>
    <w:rsid w:val="0042427D"/>
    <w:rsid w:val="004248D6"/>
    <w:rsid w:val="004302CB"/>
    <w:rsid w:val="00431594"/>
    <w:rsid w:val="00431889"/>
    <w:rsid w:val="00435497"/>
    <w:rsid w:val="004375E4"/>
    <w:rsid w:val="00442A7B"/>
    <w:rsid w:val="0044335F"/>
    <w:rsid w:val="0044356A"/>
    <w:rsid w:val="004521B3"/>
    <w:rsid w:val="0045431E"/>
    <w:rsid w:val="00456361"/>
    <w:rsid w:val="004576B8"/>
    <w:rsid w:val="00462F30"/>
    <w:rsid w:val="004633CF"/>
    <w:rsid w:val="00467657"/>
    <w:rsid w:val="00471450"/>
    <w:rsid w:val="00471A90"/>
    <w:rsid w:val="00472324"/>
    <w:rsid w:val="004745AD"/>
    <w:rsid w:val="00475430"/>
    <w:rsid w:val="004772C0"/>
    <w:rsid w:val="00485C4C"/>
    <w:rsid w:val="00486195"/>
    <w:rsid w:val="004869C6"/>
    <w:rsid w:val="00491E02"/>
    <w:rsid w:val="004925C2"/>
    <w:rsid w:val="00495E21"/>
    <w:rsid w:val="00496AAD"/>
    <w:rsid w:val="00497B21"/>
    <w:rsid w:val="004A24C3"/>
    <w:rsid w:val="004A361F"/>
    <w:rsid w:val="004A42B4"/>
    <w:rsid w:val="004A51DB"/>
    <w:rsid w:val="004B3F69"/>
    <w:rsid w:val="004B4201"/>
    <w:rsid w:val="004B4371"/>
    <w:rsid w:val="004B49BA"/>
    <w:rsid w:val="004B5A60"/>
    <w:rsid w:val="004C29D7"/>
    <w:rsid w:val="004C4E75"/>
    <w:rsid w:val="004C4F16"/>
    <w:rsid w:val="004C75A1"/>
    <w:rsid w:val="004D058D"/>
    <w:rsid w:val="004D3925"/>
    <w:rsid w:val="004D4BF1"/>
    <w:rsid w:val="004D4EC2"/>
    <w:rsid w:val="004D7A8C"/>
    <w:rsid w:val="004E062E"/>
    <w:rsid w:val="004E3D4C"/>
    <w:rsid w:val="004E443F"/>
    <w:rsid w:val="004E704B"/>
    <w:rsid w:val="004F0F56"/>
    <w:rsid w:val="004F2924"/>
    <w:rsid w:val="004F57EC"/>
    <w:rsid w:val="004F6CA8"/>
    <w:rsid w:val="004F7FA0"/>
    <w:rsid w:val="00500714"/>
    <w:rsid w:val="00502918"/>
    <w:rsid w:val="00505020"/>
    <w:rsid w:val="00511138"/>
    <w:rsid w:val="00514FB4"/>
    <w:rsid w:val="00516BE3"/>
    <w:rsid w:val="0052115D"/>
    <w:rsid w:val="00521300"/>
    <w:rsid w:val="00521E1A"/>
    <w:rsid w:val="00522067"/>
    <w:rsid w:val="005221AB"/>
    <w:rsid w:val="0052247E"/>
    <w:rsid w:val="00522B6C"/>
    <w:rsid w:val="0052384D"/>
    <w:rsid w:val="00523C0A"/>
    <w:rsid w:val="005240E0"/>
    <w:rsid w:val="005266D2"/>
    <w:rsid w:val="005274D3"/>
    <w:rsid w:val="005319E6"/>
    <w:rsid w:val="00533B83"/>
    <w:rsid w:val="00536942"/>
    <w:rsid w:val="005412B2"/>
    <w:rsid w:val="00543175"/>
    <w:rsid w:val="00543F15"/>
    <w:rsid w:val="005447D1"/>
    <w:rsid w:val="005462C7"/>
    <w:rsid w:val="005464AA"/>
    <w:rsid w:val="00551C10"/>
    <w:rsid w:val="0055640A"/>
    <w:rsid w:val="00556E79"/>
    <w:rsid w:val="0056285D"/>
    <w:rsid w:val="00565653"/>
    <w:rsid w:val="00565B16"/>
    <w:rsid w:val="0057112C"/>
    <w:rsid w:val="0057179F"/>
    <w:rsid w:val="005718E4"/>
    <w:rsid w:val="005756DE"/>
    <w:rsid w:val="00575D9F"/>
    <w:rsid w:val="005768FA"/>
    <w:rsid w:val="00580F5B"/>
    <w:rsid w:val="005821CC"/>
    <w:rsid w:val="00582641"/>
    <w:rsid w:val="00584519"/>
    <w:rsid w:val="00585444"/>
    <w:rsid w:val="00590CC8"/>
    <w:rsid w:val="00591A11"/>
    <w:rsid w:val="00593A49"/>
    <w:rsid w:val="00595050"/>
    <w:rsid w:val="00596FAB"/>
    <w:rsid w:val="005973EF"/>
    <w:rsid w:val="005978AB"/>
    <w:rsid w:val="005979C0"/>
    <w:rsid w:val="005A2065"/>
    <w:rsid w:val="005A216D"/>
    <w:rsid w:val="005A3AD5"/>
    <w:rsid w:val="005A59F4"/>
    <w:rsid w:val="005A5AA7"/>
    <w:rsid w:val="005A79D5"/>
    <w:rsid w:val="005B03E5"/>
    <w:rsid w:val="005B0FDA"/>
    <w:rsid w:val="005B36A7"/>
    <w:rsid w:val="005B4630"/>
    <w:rsid w:val="005B619F"/>
    <w:rsid w:val="005B7018"/>
    <w:rsid w:val="005B71EB"/>
    <w:rsid w:val="005C4F25"/>
    <w:rsid w:val="005C6202"/>
    <w:rsid w:val="005C6A96"/>
    <w:rsid w:val="005D0987"/>
    <w:rsid w:val="005D1084"/>
    <w:rsid w:val="005D177D"/>
    <w:rsid w:val="005D231D"/>
    <w:rsid w:val="005D2CC2"/>
    <w:rsid w:val="005D37BA"/>
    <w:rsid w:val="005D4687"/>
    <w:rsid w:val="005D4D36"/>
    <w:rsid w:val="005D63B0"/>
    <w:rsid w:val="005D74D4"/>
    <w:rsid w:val="005E751F"/>
    <w:rsid w:val="005F09E7"/>
    <w:rsid w:val="005F156A"/>
    <w:rsid w:val="005F174B"/>
    <w:rsid w:val="005F1F7D"/>
    <w:rsid w:val="005F245A"/>
    <w:rsid w:val="005F6A08"/>
    <w:rsid w:val="00600184"/>
    <w:rsid w:val="0060247D"/>
    <w:rsid w:val="006027A6"/>
    <w:rsid w:val="00603FDB"/>
    <w:rsid w:val="0060409A"/>
    <w:rsid w:val="006054BD"/>
    <w:rsid w:val="00605BCE"/>
    <w:rsid w:val="00606231"/>
    <w:rsid w:val="00607A26"/>
    <w:rsid w:val="006120A8"/>
    <w:rsid w:val="00614726"/>
    <w:rsid w:val="00615274"/>
    <w:rsid w:val="006153B2"/>
    <w:rsid w:val="0061610E"/>
    <w:rsid w:val="006173D7"/>
    <w:rsid w:val="00620428"/>
    <w:rsid w:val="00620A67"/>
    <w:rsid w:val="00621195"/>
    <w:rsid w:val="00624A21"/>
    <w:rsid w:val="00625BE5"/>
    <w:rsid w:val="006262A7"/>
    <w:rsid w:val="0062709A"/>
    <w:rsid w:val="00630BB7"/>
    <w:rsid w:val="00635F6A"/>
    <w:rsid w:val="00644614"/>
    <w:rsid w:val="00646F0B"/>
    <w:rsid w:val="00647DEC"/>
    <w:rsid w:val="00651482"/>
    <w:rsid w:val="00652169"/>
    <w:rsid w:val="00652F1A"/>
    <w:rsid w:val="00656A89"/>
    <w:rsid w:val="00656B65"/>
    <w:rsid w:val="00663683"/>
    <w:rsid w:val="00664D91"/>
    <w:rsid w:val="00666860"/>
    <w:rsid w:val="00666BD0"/>
    <w:rsid w:val="0066757B"/>
    <w:rsid w:val="00671E7F"/>
    <w:rsid w:val="006724D1"/>
    <w:rsid w:val="006726C9"/>
    <w:rsid w:val="0067291E"/>
    <w:rsid w:val="00673BF4"/>
    <w:rsid w:val="0067571E"/>
    <w:rsid w:val="00675982"/>
    <w:rsid w:val="00675EF6"/>
    <w:rsid w:val="00676F6A"/>
    <w:rsid w:val="00677C7C"/>
    <w:rsid w:val="006801FE"/>
    <w:rsid w:val="00680A7F"/>
    <w:rsid w:val="0068244A"/>
    <w:rsid w:val="0068638F"/>
    <w:rsid w:val="00687D95"/>
    <w:rsid w:val="0069087A"/>
    <w:rsid w:val="0069563C"/>
    <w:rsid w:val="006A2D45"/>
    <w:rsid w:val="006A4C2B"/>
    <w:rsid w:val="006B1105"/>
    <w:rsid w:val="006B164B"/>
    <w:rsid w:val="006B7CB9"/>
    <w:rsid w:val="006C12C2"/>
    <w:rsid w:val="006C136F"/>
    <w:rsid w:val="006C141D"/>
    <w:rsid w:val="006C1A2E"/>
    <w:rsid w:val="006C1D88"/>
    <w:rsid w:val="006C71D6"/>
    <w:rsid w:val="006C74A7"/>
    <w:rsid w:val="006D2341"/>
    <w:rsid w:val="006D24FB"/>
    <w:rsid w:val="006D327C"/>
    <w:rsid w:val="006D4548"/>
    <w:rsid w:val="006D65C0"/>
    <w:rsid w:val="006D67FC"/>
    <w:rsid w:val="006D7B68"/>
    <w:rsid w:val="006E2336"/>
    <w:rsid w:val="006E3941"/>
    <w:rsid w:val="006E475B"/>
    <w:rsid w:val="006E4923"/>
    <w:rsid w:val="006E5245"/>
    <w:rsid w:val="006E5CCB"/>
    <w:rsid w:val="006F0B60"/>
    <w:rsid w:val="006F2BA1"/>
    <w:rsid w:val="006F46DC"/>
    <w:rsid w:val="006F5517"/>
    <w:rsid w:val="006F74A6"/>
    <w:rsid w:val="006F7FDA"/>
    <w:rsid w:val="0070080E"/>
    <w:rsid w:val="00700CB8"/>
    <w:rsid w:val="00701395"/>
    <w:rsid w:val="00701C2A"/>
    <w:rsid w:val="00701D44"/>
    <w:rsid w:val="00704D01"/>
    <w:rsid w:val="00705711"/>
    <w:rsid w:val="00705F24"/>
    <w:rsid w:val="0071118D"/>
    <w:rsid w:val="00711CD9"/>
    <w:rsid w:val="00712EBB"/>
    <w:rsid w:val="007144D8"/>
    <w:rsid w:val="00716985"/>
    <w:rsid w:val="00721CB7"/>
    <w:rsid w:val="00723E5B"/>
    <w:rsid w:val="00724BC3"/>
    <w:rsid w:val="00724F43"/>
    <w:rsid w:val="0072503D"/>
    <w:rsid w:val="0072558D"/>
    <w:rsid w:val="0072560E"/>
    <w:rsid w:val="00727013"/>
    <w:rsid w:val="00732A25"/>
    <w:rsid w:val="00734541"/>
    <w:rsid w:val="00734854"/>
    <w:rsid w:val="007357D0"/>
    <w:rsid w:val="00740A43"/>
    <w:rsid w:val="00743D48"/>
    <w:rsid w:val="007449DA"/>
    <w:rsid w:val="00745909"/>
    <w:rsid w:val="007460BA"/>
    <w:rsid w:val="00746CED"/>
    <w:rsid w:val="00751213"/>
    <w:rsid w:val="00751333"/>
    <w:rsid w:val="007515CA"/>
    <w:rsid w:val="0075422C"/>
    <w:rsid w:val="00754FB4"/>
    <w:rsid w:val="0075621A"/>
    <w:rsid w:val="00763ED8"/>
    <w:rsid w:val="00767156"/>
    <w:rsid w:val="00770908"/>
    <w:rsid w:val="00775335"/>
    <w:rsid w:val="00776ABC"/>
    <w:rsid w:val="00777883"/>
    <w:rsid w:val="00781F8B"/>
    <w:rsid w:val="007823DC"/>
    <w:rsid w:val="00783566"/>
    <w:rsid w:val="007852E0"/>
    <w:rsid w:val="007858D6"/>
    <w:rsid w:val="00786C86"/>
    <w:rsid w:val="00793AF1"/>
    <w:rsid w:val="007950FF"/>
    <w:rsid w:val="007967AE"/>
    <w:rsid w:val="007976D4"/>
    <w:rsid w:val="007A2FA3"/>
    <w:rsid w:val="007A7672"/>
    <w:rsid w:val="007B02B1"/>
    <w:rsid w:val="007B45D6"/>
    <w:rsid w:val="007B74E6"/>
    <w:rsid w:val="007C262B"/>
    <w:rsid w:val="007C2B27"/>
    <w:rsid w:val="007C3661"/>
    <w:rsid w:val="007C54CD"/>
    <w:rsid w:val="007D062C"/>
    <w:rsid w:val="007D143B"/>
    <w:rsid w:val="007D1C37"/>
    <w:rsid w:val="007E2560"/>
    <w:rsid w:val="007E2B78"/>
    <w:rsid w:val="007E36D5"/>
    <w:rsid w:val="007E3D20"/>
    <w:rsid w:val="007E64F8"/>
    <w:rsid w:val="007E665B"/>
    <w:rsid w:val="007E7BAF"/>
    <w:rsid w:val="007E7C87"/>
    <w:rsid w:val="007F03D7"/>
    <w:rsid w:val="007F0F92"/>
    <w:rsid w:val="007F434F"/>
    <w:rsid w:val="007F5F7D"/>
    <w:rsid w:val="007F71BD"/>
    <w:rsid w:val="008000CD"/>
    <w:rsid w:val="00801C69"/>
    <w:rsid w:val="00804A27"/>
    <w:rsid w:val="008053FA"/>
    <w:rsid w:val="00806FB7"/>
    <w:rsid w:val="008078CF"/>
    <w:rsid w:val="00813A96"/>
    <w:rsid w:val="00813F36"/>
    <w:rsid w:val="00814CDB"/>
    <w:rsid w:val="00815E62"/>
    <w:rsid w:val="00816F0A"/>
    <w:rsid w:val="0081741E"/>
    <w:rsid w:val="0082109A"/>
    <w:rsid w:val="00821DC7"/>
    <w:rsid w:val="00823091"/>
    <w:rsid w:val="008247BF"/>
    <w:rsid w:val="00826D0F"/>
    <w:rsid w:val="0082716C"/>
    <w:rsid w:val="0082758B"/>
    <w:rsid w:val="00827CA3"/>
    <w:rsid w:val="00832F48"/>
    <w:rsid w:val="00833E08"/>
    <w:rsid w:val="00834950"/>
    <w:rsid w:val="00834EE8"/>
    <w:rsid w:val="00835786"/>
    <w:rsid w:val="00836E4C"/>
    <w:rsid w:val="00842B22"/>
    <w:rsid w:val="008441AF"/>
    <w:rsid w:val="0084587B"/>
    <w:rsid w:val="00846CA5"/>
    <w:rsid w:val="0084762F"/>
    <w:rsid w:val="008500CF"/>
    <w:rsid w:val="00852409"/>
    <w:rsid w:val="00852844"/>
    <w:rsid w:val="008530E0"/>
    <w:rsid w:val="00853578"/>
    <w:rsid w:val="00853D07"/>
    <w:rsid w:val="00854EC5"/>
    <w:rsid w:val="00854F78"/>
    <w:rsid w:val="008564FF"/>
    <w:rsid w:val="00856CAF"/>
    <w:rsid w:val="008579DD"/>
    <w:rsid w:val="00860CFF"/>
    <w:rsid w:val="0086286A"/>
    <w:rsid w:val="00862BD9"/>
    <w:rsid w:val="0086454F"/>
    <w:rsid w:val="00866E39"/>
    <w:rsid w:val="008729CD"/>
    <w:rsid w:val="00873B54"/>
    <w:rsid w:val="0087425F"/>
    <w:rsid w:val="008803F0"/>
    <w:rsid w:val="008825BB"/>
    <w:rsid w:val="00885129"/>
    <w:rsid w:val="00885EAD"/>
    <w:rsid w:val="00886DEE"/>
    <w:rsid w:val="008877A6"/>
    <w:rsid w:val="008918E8"/>
    <w:rsid w:val="00892BCC"/>
    <w:rsid w:val="00893EA2"/>
    <w:rsid w:val="00894972"/>
    <w:rsid w:val="00897DDA"/>
    <w:rsid w:val="008A02A8"/>
    <w:rsid w:val="008A076A"/>
    <w:rsid w:val="008A221C"/>
    <w:rsid w:val="008A3295"/>
    <w:rsid w:val="008A7617"/>
    <w:rsid w:val="008B0DFB"/>
    <w:rsid w:val="008B2A67"/>
    <w:rsid w:val="008B399B"/>
    <w:rsid w:val="008B652D"/>
    <w:rsid w:val="008B6C09"/>
    <w:rsid w:val="008C347F"/>
    <w:rsid w:val="008C3A81"/>
    <w:rsid w:val="008C5860"/>
    <w:rsid w:val="008C7890"/>
    <w:rsid w:val="008D0F56"/>
    <w:rsid w:val="008D112F"/>
    <w:rsid w:val="008D1E72"/>
    <w:rsid w:val="008D2630"/>
    <w:rsid w:val="008D432F"/>
    <w:rsid w:val="008D4ABC"/>
    <w:rsid w:val="008E3DCA"/>
    <w:rsid w:val="008E71AC"/>
    <w:rsid w:val="008F0179"/>
    <w:rsid w:val="008F27B3"/>
    <w:rsid w:val="008F3E98"/>
    <w:rsid w:val="008F4B16"/>
    <w:rsid w:val="008F701C"/>
    <w:rsid w:val="008F7887"/>
    <w:rsid w:val="009002A9"/>
    <w:rsid w:val="009009E7"/>
    <w:rsid w:val="0090115F"/>
    <w:rsid w:val="009028F7"/>
    <w:rsid w:val="00902C51"/>
    <w:rsid w:val="00903505"/>
    <w:rsid w:val="00903B85"/>
    <w:rsid w:val="00904CA8"/>
    <w:rsid w:val="00905BC0"/>
    <w:rsid w:val="00910D63"/>
    <w:rsid w:val="00911E17"/>
    <w:rsid w:val="00912CE1"/>
    <w:rsid w:val="009141A0"/>
    <w:rsid w:val="00916B44"/>
    <w:rsid w:val="00917E70"/>
    <w:rsid w:val="0092190C"/>
    <w:rsid w:val="00925784"/>
    <w:rsid w:val="00930F58"/>
    <w:rsid w:val="009322F6"/>
    <w:rsid w:val="00932CD0"/>
    <w:rsid w:val="009362D7"/>
    <w:rsid w:val="009379D3"/>
    <w:rsid w:val="00941321"/>
    <w:rsid w:val="00943901"/>
    <w:rsid w:val="00943D53"/>
    <w:rsid w:val="00945B54"/>
    <w:rsid w:val="00945BCC"/>
    <w:rsid w:val="00951827"/>
    <w:rsid w:val="00951ECF"/>
    <w:rsid w:val="00952677"/>
    <w:rsid w:val="0095475A"/>
    <w:rsid w:val="00954F51"/>
    <w:rsid w:val="0095700F"/>
    <w:rsid w:val="00957063"/>
    <w:rsid w:val="00962D87"/>
    <w:rsid w:val="009634AC"/>
    <w:rsid w:val="0096381E"/>
    <w:rsid w:val="00965FFA"/>
    <w:rsid w:val="00971F3E"/>
    <w:rsid w:val="0097256C"/>
    <w:rsid w:val="00972676"/>
    <w:rsid w:val="00974A56"/>
    <w:rsid w:val="00974DE6"/>
    <w:rsid w:val="009758FC"/>
    <w:rsid w:val="0097769C"/>
    <w:rsid w:val="009801CF"/>
    <w:rsid w:val="00981839"/>
    <w:rsid w:val="00983421"/>
    <w:rsid w:val="00984851"/>
    <w:rsid w:val="00984D4B"/>
    <w:rsid w:val="00984DA7"/>
    <w:rsid w:val="0098755D"/>
    <w:rsid w:val="009875B5"/>
    <w:rsid w:val="00995A2B"/>
    <w:rsid w:val="0099665A"/>
    <w:rsid w:val="00997C26"/>
    <w:rsid w:val="009A120B"/>
    <w:rsid w:val="009A2183"/>
    <w:rsid w:val="009A3222"/>
    <w:rsid w:val="009A5BEC"/>
    <w:rsid w:val="009A5C12"/>
    <w:rsid w:val="009A7B9B"/>
    <w:rsid w:val="009B19B3"/>
    <w:rsid w:val="009B229D"/>
    <w:rsid w:val="009B4B26"/>
    <w:rsid w:val="009B76B8"/>
    <w:rsid w:val="009C2B84"/>
    <w:rsid w:val="009C7DAB"/>
    <w:rsid w:val="009D00BB"/>
    <w:rsid w:val="009D25C2"/>
    <w:rsid w:val="009D43A3"/>
    <w:rsid w:val="009D648C"/>
    <w:rsid w:val="009E2918"/>
    <w:rsid w:val="009F0282"/>
    <w:rsid w:val="009F1407"/>
    <w:rsid w:val="009F16A0"/>
    <w:rsid w:val="009F1E7A"/>
    <w:rsid w:val="009F2790"/>
    <w:rsid w:val="009F5519"/>
    <w:rsid w:val="009F65DC"/>
    <w:rsid w:val="009F6CD6"/>
    <w:rsid w:val="009F6FBD"/>
    <w:rsid w:val="00A0039E"/>
    <w:rsid w:val="00A005C8"/>
    <w:rsid w:val="00A009EE"/>
    <w:rsid w:val="00A00F66"/>
    <w:rsid w:val="00A01E27"/>
    <w:rsid w:val="00A023FE"/>
    <w:rsid w:val="00A0309B"/>
    <w:rsid w:val="00A03A66"/>
    <w:rsid w:val="00A049EE"/>
    <w:rsid w:val="00A06A28"/>
    <w:rsid w:val="00A06CB5"/>
    <w:rsid w:val="00A06EF0"/>
    <w:rsid w:val="00A073F6"/>
    <w:rsid w:val="00A109B7"/>
    <w:rsid w:val="00A120A3"/>
    <w:rsid w:val="00A13666"/>
    <w:rsid w:val="00A146ED"/>
    <w:rsid w:val="00A1513D"/>
    <w:rsid w:val="00A220CB"/>
    <w:rsid w:val="00A22E58"/>
    <w:rsid w:val="00A23FAB"/>
    <w:rsid w:val="00A244FD"/>
    <w:rsid w:val="00A247BE"/>
    <w:rsid w:val="00A24A18"/>
    <w:rsid w:val="00A2574E"/>
    <w:rsid w:val="00A260BC"/>
    <w:rsid w:val="00A30FC0"/>
    <w:rsid w:val="00A311FC"/>
    <w:rsid w:val="00A3159A"/>
    <w:rsid w:val="00A32F1F"/>
    <w:rsid w:val="00A333CA"/>
    <w:rsid w:val="00A33E68"/>
    <w:rsid w:val="00A34D01"/>
    <w:rsid w:val="00A415DA"/>
    <w:rsid w:val="00A45507"/>
    <w:rsid w:val="00A47E35"/>
    <w:rsid w:val="00A5202E"/>
    <w:rsid w:val="00A53BB2"/>
    <w:rsid w:val="00A54B05"/>
    <w:rsid w:val="00A55A84"/>
    <w:rsid w:val="00A601BA"/>
    <w:rsid w:val="00A60DF7"/>
    <w:rsid w:val="00A6385C"/>
    <w:rsid w:val="00A647F9"/>
    <w:rsid w:val="00A67F8D"/>
    <w:rsid w:val="00A703B7"/>
    <w:rsid w:val="00A70EC8"/>
    <w:rsid w:val="00A714C3"/>
    <w:rsid w:val="00A720DA"/>
    <w:rsid w:val="00A755B2"/>
    <w:rsid w:val="00A759C5"/>
    <w:rsid w:val="00A75C6F"/>
    <w:rsid w:val="00A7602E"/>
    <w:rsid w:val="00A769F3"/>
    <w:rsid w:val="00A85A03"/>
    <w:rsid w:val="00A91786"/>
    <w:rsid w:val="00A934DC"/>
    <w:rsid w:val="00A96BFF"/>
    <w:rsid w:val="00AA1C37"/>
    <w:rsid w:val="00AA30B2"/>
    <w:rsid w:val="00AA5AF0"/>
    <w:rsid w:val="00AA628E"/>
    <w:rsid w:val="00AA7621"/>
    <w:rsid w:val="00AB1302"/>
    <w:rsid w:val="00AB44FA"/>
    <w:rsid w:val="00AB57A7"/>
    <w:rsid w:val="00AB593E"/>
    <w:rsid w:val="00AB5D01"/>
    <w:rsid w:val="00AB63F7"/>
    <w:rsid w:val="00AB763B"/>
    <w:rsid w:val="00AC4096"/>
    <w:rsid w:val="00AC58C8"/>
    <w:rsid w:val="00AC623F"/>
    <w:rsid w:val="00AC6970"/>
    <w:rsid w:val="00AC7BFC"/>
    <w:rsid w:val="00AD107E"/>
    <w:rsid w:val="00AD5AC6"/>
    <w:rsid w:val="00AD5E9E"/>
    <w:rsid w:val="00AE0523"/>
    <w:rsid w:val="00AE3587"/>
    <w:rsid w:val="00AE489E"/>
    <w:rsid w:val="00AE4984"/>
    <w:rsid w:val="00AE680D"/>
    <w:rsid w:val="00AF01D7"/>
    <w:rsid w:val="00AF1365"/>
    <w:rsid w:val="00AF2630"/>
    <w:rsid w:val="00AF2747"/>
    <w:rsid w:val="00AF41C0"/>
    <w:rsid w:val="00AF4938"/>
    <w:rsid w:val="00AF5A08"/>
    <w:rsid w:val="00AF7A2E"/>
    <w:rsid w:val="00B00003"/>
    <w:rsid w:val="00B0068D"/>
    <w:rsid w:val="00B06374"/>
    <w:rsid w:val="00B1093B"/>
    <w:rsid w:val="00B11748"/>
    <w:rsid w:val="00B11D8A"/>
    <w:rsid w:val="00B11F31"/>
    <w:rsid w:val="00B14270"/>
    <w:rsid w:val="00B16035"/>
    <w:rsid w:val="00B16EFE"/>
    <w:rsid w:val="00B1714F"/>
    <w:rsid w:val="00B17BED"/>
    <w:rsid w:val="00B2266C"/>
    <w:rsid w:val="00B2277D"/>
    <w:rsid w:val="00B301B7"/>
    <w:rsid w:val="00B3256F"/>
    <w:rsid w:val="00B41B87"/>
    <w:rsid w:val="00B4349B"/>
    <w:rsid w:val="00B45340"/>
    <w:rsid w:val="00B45940"/>
    <w:rsid w:val="00B45D84"/>
    <w:rsid w:val="00B463E8"/>
    <w:rsid w:val="00B47DF9"/>
    <w:rsid w:val="00B50407"/>
    <w:rsid w:val="00B50839"/>
    <w:rsid w:val="00B526DF"/>
    <w:rsid w:val="00B5323A"/>
    <w:rsid w:val="00B53915"/>
    <w:rsid w:val="00B54A98"/>
    <w:rsid w:val="00B552FA"/>
    <w:rsid w:val="00B55968"/>
    <w:rsid w:val="00B563F7"/>
    <w:rsid w:val="00B61BB2"/>
    <w:rsid w:val="00B6278A"/>
    <w:rsid w:val="00B63C15"/>
    <w:rsid w:val="00B6791A"/>
    <w:rsid w:val="00B70C12"/>
    <w:rsid w:val="00B7378D"/>
    <w:rsid w:val="00B73AC2"/>
    <w:rsid w:val="00B7439E"/>
    <w:rsid w:val="00B76E4B"/>
    <w:rsid w:val="00B81109"/>
    <w:rsid w:val="00B829D7"/>
    <w:rsid w:val="00B82DD1"/>
    <w:rsid w:val="00B8482A"/>
    <w:rsid w:val="00B86355"/>
    <w:rsid w:val="00B87FB2"/>
    <w:rsid w:val="00B91E8F"/>
    <w:rsid w:val="00B94D37"/>
    <w:rsid w:val="00B962C3"/>
    <w:rsid w:val="00B96735"/>
    <w:rsid w:val="00B975BD"/>
    <w:rsid w:val="00BA0BCE"/>
    <w:rsid w:val="00BA2217"/>
    <w:rsid w:val="00BA41E3"/>
    <w:rsid w:val="00BA4BE3"/>
    <w:rsid w:val="00BA5C55"/>
    <w:rsid w:val="00BA6B9B"/>
    <w:rsid w:val="00BB1761"/>
    <w:rsid w:val="00BB2C49"/>
    <w:rsid w:val="00BB3393"/>
    <w:rsid w:val="00BB472C"/>
    <w:rsid w:val="00BB4AF3"/>
    <w:rsid w:val="00BC0D65"/>
    <w:rsid w:val="00BC23F9"/>
    <w:rsid w:val="00BC35FC"/>
    <w:rsid w:val="00BC4AD0"/>
    <w:rsid w:val="00BC50B0"/>
    <w:rsid w:val="00BC6214"/>
    <w:rsid w:val="00BC6331"/>
    <w:rsid w:val="00BC781F"/>
    <w:rsid w:val="00BD0FE3"/>
    <w:rsid w:val="00BD1CF4"/>
    <w:rsid w:val="00BD256D"/>
    <w:rsid w:val="00BD261F"/>
    <w:rsid w:val="00BD29A2"/>
    <w:rsid w:val="00BD4D0F"/>
    <w:rsid w:val="00BD77B6"/>
    <w:rsid w:val="00BD7976"/>
    <w:rsid w:val="00BE037C"/>
    <w:rsid w:val="00BE2ECB"/>
    <w:rsid w:val="00BE4A21"/>
    <w:rsid w:val="00BE60F9"/>
    <w:rsid w:val="00BE7B3A"/>
    <w:rsid w:val="00BF1E86"/>
    <w:rsid w:val="00BF2AE1"/>
    <w:rsid w:val="00BF2DFC"/>
    <w:rsid w:val="00BF4FAD"/>
    <w:rsid w:val="00BF6C52"/>
    <w:rsid w:val="00C019FC"/>
    <w:rsid w:val="00C01F7A"/>
    <w:rsid w:val="00C02263"/>
    <w:rsid w:val="00C034D9"/>
    <w:rsid w:val="00C035A2"/>
    <w:rsid w:val="00C04542"/>
    <w:rsid w:val="00C0473B"/>
    <w:rsid w:val="00C05D24"/>
    <w:rsid w:val="00C06A33"/>
    <w:rsid w:val="00C10C72"/>
    <w:rsid w:val="00C10EDC"/>
    <w:rsid w:val="00C127DB"/>
    <w:rsid w:val="00C12852"/>
    <w:rsid w:val="00C14EBF"/>
    <w:rsid w:val="00C15A8F"/>
    <w:rsid w:val="00C15CA0"/>
    <w:rsid w:val="00C243C7"/>
    <w:rsid w:val="00C24EBA"/>
    <w:rsid w:val="00C263C1"/>
    <w:rsid w:val="00C2651D"/>
    <w:rsid w:val="00C27972"/>
    <w:rsid w:val="00C27CDA"/>
    <w:rsid w:val="00C30B0C"/>
    <w:rsid w:val="00C32830"/>
    <w:rsid w:val="00C32A6C"/>
    <w:rsid w:val="00C32BA0"/>
    <w:rsid w:val="00C33506"/>
    <w:rsid w:val="00C36063"/>
    <w:rsid w:val="00C365F2"/>
    <w:rsid w:val="00C37332"/>
    <w:rsid w:val="00C4144E"/>
    <w:rsid w:val="00C42CC6"/>
    <w:rsid w:val="00C43A12"/>
    <w:rsid w:val="00C44675"/>
    <w:rsid w:val="00C46EAC"/>
    <w:rsid w:val="00C56592"/>
    <w:rsid w:val="00C620DC"/>
    <w:rsid w:val="00C63426"/>
    <w:rsid w:val="00C637E1"/>
    <w:rsid w:val="00C65102"/>
    <w:rsid w:val="00C65502"/>
    <w:rsid w:val="00C67810"/>
    <w:rsid w:val="00C709DC"/>
    <w:rsid w:val="00C75FB7"/>
    <w:rsid w:val="00C771CC"/>
    <w:rsid w:val="00C8139D"/>
    <w:rsid w:val="00C828A1"/>
    <w:rsid w:val="00C90722"/>
    <w:rsid w:val="00C90A98"/>
    <w:rsid w:val="00C921E7"/>
    <w:rsid w:val="00C945F2"/>
    <w:rsid w:val="00C94BA8"/>
    <w:rsid w:val="00C955C7"/>
    <w:rsid w:val="00C95724"/>
    <w:rsid w:val="00C96D0D"/>
    <w:rsid w:val="00CA35A2"/>
    <w:rsid w:val="00CA6778"/>
    <w:rsid w:val="00CA6C24"/>
    <w:rsid w:val="00CB2777"/>
    <w:rsid w:val="00CB3142"/>
    <w:rsid w:val="00CB35C1"/>
    <w:rsid w:val="00CC0491"/>
    <w:rsid w:val="00CC1451"/>
    <w:rsid w:val="00CC1CD1"/>
    <w:rsid w:val="00CC28E5"/>
    <w:rsid w:val="00CC38DF"/>
    <w:rsid w:val="00CD1390"/>
    <w:rsid w:val="00CD3833"/>
    <w:rsid w:val="00CD41AA"/>
    <w:rsid w:val="00CE11C4"/>
    <w:rsid w:val="00CE1B30"/>
    <w:rsid w:val="00CE2A68"/>
    <w:rsid w:val="00CE64DC"/>
    <w:rsid w:val="00CE6FF2"/>
    <w:rsid w:val="00CE7EFA"/>
    <w:rsid w:val="00CF3556"/>
    <w:rsid w:val="00CF39E8"/>
    <w:rsid w:val="00CF49ED"/>
    <w:rsid w:val="00CF4E7E"/>
    <w:rsid w:val="00D007BE"/>
    <w:rsid w:val="00D01B7A"/>
    <w:rsid w:val="00D02C7E"/>
    <w:rsid w:val="00D02D0E"/>
    <w:rsid w:val="00D03C06"/>
    <w:rsid w:val="00D041D4"/>
    <w:rsid w:val="00D043E6"/>
    <w:rsid w:val="00D068DF"/>
    <w:rsid w:val="00D07C6C"/>
    <w:rsid w:val="00D1109F"/>
    <w:rsid w:val="00D11F1D"/>
    <w:rsid w:val="00D12E63"/>
    <w:rsid w:val="00D1366A"/>
    <w:rsid w:val="00D1372B"/>
    <w:rsid w:val="00D14DC7"/>
    <w:rsid w:val="00D157DB"/>
    <w:rsid w:val="00D17384"/>
    <w:rsid w:val="00D226C2"/>
    <w:rsid w:val="00D22F44"/>
    <w:rsid w:val="00D26EEB"/>
    <w:rsid w:val="00D30A1C"/>
    <w:rsid w:val="00D30E55"/>
    <w:rsid w:val="00D31181"/>
    <w:rsid w:val="00D34503"/>
    <w:rsid w:val="00D4021C"/>
    <w:rsid w:val="00D412D1"/>
    <w:rsid w:val="00D41670"/>
    <w:rsid w:val="00D41C28"/>
    <w:rsid w:val="00D442C0"/>
    <w:rsid w:val="00D45718"/>
    <w:rsid w:val="00D508C5"/>
    <w:rsid w:val="00D50F2D"/>
    <w:rsid w:val="00D539AA"/>
    <w:rsid w:val="00D53B8E"/>
    <w:rsid w:val="00D53BBC"/>
    <w:rsid w:val="00D547A0"/>
    <w:rsid w:val="00D564F5"/>
    <w:rsid w:val="00D5706F"/>
    <w:rsid w:val="00D57ED9"/>
    <w:rsid w:val="00D57F78"/>
    <w:rsid w:val="00D61550"/>
    <w:rsid w:val="00D61E2C"/>
    <w:rsid w:val="00D62A52"/>
    <w:rsid w:val="00D66A26"/>
    <w:rsid w:val="00D66F0A"/>
    <w:rsid w:val="00D67D41"/>
    <w:rsid w:val="00D759FC"/>
    <w:rsid w:val="00D81083"/>
    <w:rsid w:val="00D81943"/>
    <w:rsid w:val="00D81A50"/>
    <w:rsid w:val="00D81B26"/>
    <w:rsid w:val="00D8286B"/>
    <w:rsid w:val="00D833D5"/>
    <w:rsid w:val="00D84EAB"/>
    <w:rsid w:val="00D85DF4"/>
    <w:rsid w:val="00D8606A"/>
    <w:rsid w:val="00D86EFE"/>
    <w:rsid w:val="00D92B52"/>
    <w:rsid w:val="00D92D3B"/>
    <w:rsid w:val="00D93588"/>
    <w:rsid w:val="00D96935"/>
    <w:rsid w:val="00DA06E1"/>
    <w:rsid w:val="00DA0FE8"/>
    <w:rsid w:val="00DA14F0"/>
    <w:rsid w:val="00DA1D05"/>
    <w:rsid w:val="00DA5587"/>
    <w:rsid w:val="00DA7C56"/>
    <w:rsid w:val="00DB095C"/>
    <w:rsid w:val="00DB1D04"/>
    <w:rsid w:val="00DB4EA8"/>
    <w:rsid w:val="00DB6461"/>
    <w:rsid w:val="00DC05F3"/>
    <w:rsid w:val="00DC3152"/>
    <w:rsid w:val="00DC47DE"/>
    <w:rsid w:val="00DC5327"/>
    <w:rsid w:val="00DC7071"/>
    <w:rsid w:val="00DD0032"/>
    <w:rsid w:val="00DD5022"/>
    <w:rsid w:val="00DD6B26"/>
    <w:rsid w:val="00DE33BF"/>
    <w:rsid w:val="00DE3A00"/>
    <w:rsid w:val="00DE423A"/>
    <w:rsid w:val="00DF2DA5"/>
    <w:rsid w:val="00E022AC"/>
    <w:rsid w:val="00E02ADC"/>
    <w:rsid w:val="00E02DBA"/>
    <w:rsid w:val="00E05AEB"/>
    <w:rsid w:val="00E072F5"/>
    <w:rsid w:val="00E102BF"/>
    <w:rsid w:val="00E11250"/>
    <w:rsid w:val="00E11358"/>
    <w:rsid w:val="00E12A6B"/>
    <w:rsid w:val="00E12D7F"/>
    <w:rsid w:val="00E13130"/>
    <w:rsid w:val="00E14CFE"/>
    <w:rsid w:val="00E156DF"/>
    <w:rsid w:val="00E17462"/>
    <w:rsid w:val="00E17F69"/>
    <w:rsid w:val="00E20F5E"/>
    <w:rsid w:val="00E21486"/>
    <w:rsid w:val="00E21E7C"/>
    <w:rsid w:val="00E33EA0"/>
    <w:rsid w:val="00E40AA4"/>
    <w:rsid w:val="00E446B5"/>
    <w:rsid w:val="00E462CF"/>
    <w:rsid w:val="00E463A0"/>
    <w:rsid w:val="00E46C8B"/>
    <w:rsid w:val="00E51469"/>
    <w:rsid w:val="00E5320E"/>
    <w:rsid w:val="00E53C84"/>
    <w:rsid w:val="00E5686E"/>
    <w:rsid w:val="00E57CC6"/>
    <w:rsid w:val="00E57D1F"/>
    <w:rsid w:val="00E66044"/>
    <w:rsid w:val="00E71A37"/>
    <w:rsid w:val="00E71A4E"/>
    <w:rsid w:val="00E71FFD"/>
    <w:rsid w:val="00E7298D"/>
    <w:rsid w:val="00E74A9F"/>
    <w:rsid w:val="00E74F37"/>
    <w:rsid w:val="00E75892"/>
    <w:rsid w:val="00E76ADD"/>
    <w:rsid w:val="00E77D4A"/>
    <w:rsid w:val="00E82C7F"/>
    <w:rsid w:val="00E834C3"/>
    <w:rsid w:val="00E8641D"/>
    <w:rsid w:val="00E8792E"/>
    <w:rsid w:val="00E90B0C"/>
    <w:rsid w:val="00E9171B"/>
    <w:rsid w:val="00E91D80"/>
    <w:rsid w:val="00E927FD"/>
    <w:rsid w:val="00E92AF4"/>
    <w:rsid w:val="00E92F6F"/>
    <w:rsid w:val="00E93B2E"/>
    <w:rsid w:val="00E94AD3"/>
    <w:rsid w:val="00E959E0"/>
    <w:rsid w:val="00E95CA4"/>
    <w:rsid w:val="00E96652"/>
    <w:rsid w:val="00EA2AEF"/>
    <w:rsid w:val="00EA2B9E"/>
    <w:rsid w:val="00EA5C0C"/>
    <w:rsid w:val="00EB18F8"/>
    <w:rsid w:val="00EB41C9"/>
    <w:rsid w:val="00EB4594"/>
    <w:rsid w:val="00EB65FE"/>
    <w:rsid w:val="00EB7C81"/>
    <w:rsid w:val="00EC046F"/>
    <w:rsid w:val="00EC2E08"/>
    <w:rsid w:val="00EC3CF0"/>
    <w:rsid w:val="00EC4889"/>
    <w:rsid w:val="00EC524F"/>
    <w:rsid w:val="00EC61A5"/>
    <w:rsid w:val="00EC694F"/>
    <w:rsid w:val="00EC708C"/>
    <w:rsid w:val="00EC740E"/>
    <w:rsid w:val="00EC785C"/>
    <w:rsid w:val="00ED0F3E"/>
    <w:rsid w:val="00ED1D1D"/>
    <w:rsid w:val="00ED1E95"/>
    <w:rsid w:val="00ED4397"/>
    <w:rsid w:val="00ED7944"/>
    <w:rsid w:val="00EE10CB"/>
    <w:rsid w:val="00EE3BE9"/>
    <w:rsid w:val="00EE47DE"/>
    <w:rsid w:val="00EE4814"/>
    <w:rsid w:val="00EE61BF"/>
    <w:rsid w:val="00EE79D5"/>
    <w:rsid w:val="00EF0C8B"/>
    <w:rsid w:val="00EF3248"/>
    <w:rsid w:val="00EF3368"/>
    <w:rsid w:val="00EF3DD8"/>
    <w:rsid w:val="00EF5967"/>
    <w:rsid w:val="00EF79C3"/>
    <w:rsid w:val="00F00297"/>
    <w:rsid w:val="00F0387C"/>
    <w:rsid w:val="00F049FA"/>
    <w:rsid w:val="00F05083"/>
    <w:rsid w:val="00F0600F"/>
    <w:rsid w:val="00F10B2F"/>
    <w:rsid w:val="00F11D0A"/>
    <w:rsid w:val="00F14C54"/>
    <w:rsid w:val="00F16650"/>
    <w:rsid w:val="00F2082A"/>
    <w:rsid w:val="00F21684"/>
    <w:rsid w:val="00F217C5"/>
    <w:rsid w:val="00F243BE"/>
    <w:rsid w:val="00F24796"/>
    <w:rsid w:val="00F247FD"/>
    <w:rsid w:val="00F2616C"/>
    <w:rsid w:val="00F26A84"/>
    <w:rsid w:val="00F26AC8"/>
    <w:rsid w:val="00F27CEF"/>
    <w:rsid w:val="00F32483"/>
    <w:rsid w:val="00F3386C"/>
    <w:rsid w:val="00F3758E"/>
    <w:rsid w:val="00F43396"/>
    <w:rsid w:val="00F52D3B"/>
    <w:rsid w:val="00F5516F"/>
    <w:rsid w:val="00F55BDB"/>
    <w:rsid w:val="00F57691"/>
    <w:rsid w:val="00F579C9"/>
    <w:rsid w:val="00F61860"/>
    <w:rsid w:val="00F61D97"/>
    <w:rsid w:val="00F656FF"/>
    <w:rsid w:val="00F65E65"/>
    <w:rsid w:val="00F6634A"/>
    <w:rsid w:val="00F6744F"/>
    <w:rsid w:val="00F72DEB"/>
    <w:rsid w:val="00F7378D"/>
    <w:rsid w:val="00F73A5D"/>
    <w:rsid w:val="00F76C69"/>
    <w:rsid w:val="00F77FF3"/>
    <w:rsid w:val="00F8345F"/>
    <w:rsid w:val="00F83BE5"/>
    <w:rsid w:val="00F902CB"/>
    <w:rsid w:val="00F9121A"/>
    <w:rsid w:val="00F92C55"/>
    <w:rsid w:val="00F9351A"/>
    <w:rsid w:val="00F96225"/>
    <w:rsid w:val="00F968ED"/>
    <w:rsid w:val="00F971E5"/>
    <w:rsid w:val="00F9727B"/>
    <w:rsid w:val="00FA168A"/>
    <w:rsid w:val="00FA2F50"/>
    <w:rsid w:val="00FA3D5A"/>
    <w:rsid w:val="00FA4EA6"/>
    <w:rsid w:val="00FA5327"/>
    <w:rsid w:val="00FA5DF5"/>
    <w:rsid w:val="00FB15D2"/>
    <w:rsid w:val="00FB17E5"/>
    <w:rsid w:val="00FB1A03"/>
    <w:rsid w:val="00FB2AE7"/>
    <w:rsid w:val="00FB3D53"/>
    <w:rsid w:val="00FB4954"/>
    <w:rsid w:val="00FC16C8"/>
    <w:rsid w:val="00FC18EF"/>
    <w:rsid w:val="00FC512E"/>
    <w:rsid w:val="00FC67D7"/>
    <w:rsid w:val="00FC79FB"/>
    <w:rsid w:val="00FD13D8"/>
    <w:rsid w:val="00FD47C0"/>
    <w:rsid w:val="00FD5308"/>
    <w:rsid w:val="00FD5F5F"/>
    <w:rsid w:val="00FD61ED"/>
    <w:rsid w:val="00FD697D"/>
    <w:rsid w:val="00FD7E71"/>
    <w:rsid w:val="00FE0088"/>
    <w:rsid w:val="00FE27E6"/>
    <w:rsid w:val="00FE492E"/>
    <w:rsid w:val="00FE5988"/>
    <w:rsid w:val="00FE7E81"/>
    <w:rsid w:val="00FF1624"/>
    <w:rsid w:val="00FF1BB8"/>
    <w:rsid w:val="00FF1D8D"/>
    <w:rsid w:val="00FF7686"/>
    <w:rsid w:val="00FF7B5D"/>
    <w:rsid w:val="00FF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chartTrackingRefBased/>
  <w15:docId w15:val="{033EA1F3-19C5-4184-A896-D1CE0CE86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1CB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6385C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Nagwek2">
    <w:name w:val="heading 2"/>
    <w:basedOn w:val="Normalny"/>
    <w:link w:val="Nagwek2Znak"/>
    <w:qFormat/>
    <w:rsid w:val="0070139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qFormat/>
    <w:rsid w:val="00A6385C"/>
    <w:pPr>
      <w:keepNext/>
      <w:tabs>
        <w:tab w:val="left" w:pos="2268"/>
        <w:tab w:val="right" w:pos="3119"/>
        <w:tab w:val="left" w:pos="3261"/>
        <w:tab w:val="right" w:pos="3969"/>
      </w:tabs>
      <w:outlineLvl w:val="2"/>
    </w:pPr>
    <w:rPr>
      <w:rFonts w:ascii="Garamond" w:hAnsi="Garamond"/>
      <w:b/>
      <w:sz w:val="20"/>
      <w:szCs w:val="16"/>
    </w:rPr>
  </w:style>
  <w:style w:type="paragraph" w:styleId="Nagwek4">
    <w:name w:val="heading 4"/>
    <w:basedOn w:val="Normalny"/>
    <w:next w:val="Normalny"/>
    <w:link w:val="Nagwek4Znak"/>
    <w:qFormat/>
    <w:rsid w:val="00A6385C"/>
    <w:pPr>
      <w:keepNext/>
      <w:jc w:val="center"/>
      <w:outlineLvl w:val="3"/>
    </w:pPr>
    <w:rPr>
      <w:rFonts w:ascii="Tahoma" w:hAnsi="Tahoma" w:cs="Tahoma"/>
      <w:b/>
      <w:szCs w:val="16"/>
    </w:rPr>
  </w:style>
  <w:style w:type="paragraph" w:styleId="Nagwek5">
    <w:name w:val="heading 5"/>
    <w:basedOn w:val="Normalny"/>
    <w:next w:val="Normalny"/>
    <w:link w:val="Nagwek5Znak"/>
    <w:qFormat/>
    <w:rsid w:val="00A6385C"/>
    <w:pPr>
      <w:keepNext/>
      <w:outlineLvl w:val="4"/>
    </w:pPr>
    <w:rPr>
      <w:rFonts w:ascii="Tahoma" w:hAnsi="Tahoma" w:cs="Tahoma"/>
      <w:i/>
      <w:sz w:val="22"/>
      <w:szCs w:val="16"/>
    </w:rPr>
  </w:style>
  <w:style w:type="paragraph" w:styleId="Nagwek6">
    <w:name w:val="heading 6"/>
    <w:basedOn w:val="Normalny"/>
    <w:next w:val="Normalny"/>
    <w:link w:val="Nagwek6Znak"/>
    <w:qFormat/>
    <w:rsid w:val="00A6385C"/>
    <w:pPr>
      <w:keepNext/>
      <w:jc w:val="center"/>
      <w:outlineLvl w:val="5"/>
    </w:pPr>
    <w:rPr>
      <w:rFonts w:ascii="Tahoma" w:hAnsi="Tahoma" w:cs="Tahoma"/>
      <w:i/>
      <w:sz w:val="22"/>
      <w:szCs w:val="16"/>
    </w:rPr>
  </w:style>
  <w:style w:type="paragraph" w:styleId="Nagwek7">
    <w:name w:val="heading 7"/>
    <w:basedOn w:val="Normalny"/>
    <w:next w:val="Normalny"/>
    <w:link w:val="Nagwek7Znak"/>
    <w:qFormat/>
    <w:rsid w:val="00A6385C"/>
    <w:pPr>
      <w:keepNext/>
      <w:jc w:val="both"/>
      <w:outlineLvl w:val="6"/>
    </w:pPr>
    <w:rPr>
      <w:rFonts w:ascii="Tahoma" w:hAnsi="Tahoma" w:cs="Tahoma"/>
      <w:i/>
      <w:iCs/>
      <w:szCs w:val="16"/>
    </w:rPr>
  </w:style>
  <w:style w:type="paragraph" w:styleId="Nagwek8">
    <w:name w:val="heading 8"/>
    <w:basedOn w:val="Normalny"/>
    <w:next w:val="Normalny"/>
    <w:link w:val="Nagwek8Znak"/>
    <w:qFormat/>
    <w:rsid w:val="00A6385C"/>
    <w:pPr>
      <w:keepNext/>
      <w:jc w:val="center"/>
      <w:outlineLvl w:val="7"/>
    </w:pPr>
    <w:rPr>
      <w:rFonts w:ascii="Tahoma" w:hAnsi="Tahoma" w:cs="Tahoma"/>
      <w:b/>
      <w:sz w:val="22"/>
      <w:szCs w:val="16"/>
    </w:rPr>
  </w:style>
  <w:style w:type="paragraph" w:styleId="Nagwek9">
    <w:name w:val="heading 9"/>
    <w:basedOn w:val="Normalny"/>
    <w:next w:val="Normalny"/>
    <w:link w:val="Nagwek9Znak"/>
    <w:qFormat/>
    <w:rsid w:val="00A6385C"/>
    <w:pPr>
      <w:keepNext/>
      <w:jc w:val="center"/>
      <w:outlineLvl w:val="8"/>
    </w:pPr>
    <w:rPr>
      <w:rFonts w:ascii="Tahoma" w:hAnsi="Tahoma" w:cs="Tahoma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D57F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rsid w:val="00A24B85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57F7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24B85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D57F78"/>
    <w:rPr>
      <w:rFonts w:ascii="Arial" w:hAnsi="Arial"/>
      <w:b/>
      <w:sz w:val="18"/>
      <w:szCs w:val="20"/>
    </w:rPr>
  </w:style>
  <w:style w:type="character" w:customStyle="1" w:styleId="TekstpodstawowyZnak">
    <w:name w:val="Tekst podstawowy Znak"/>
    <w:link w:val="Tekstpodstawowy"/>
    <w:rsid w:val="00A24B85"/>
    <w:rPr>
      <w:sz w:val="24"/>
      <w:szCs w:val="24"/>
    </w:rPr>
  </w:style>
  <w:style w:type="character" w:styleId="Hipercze">
    <w:name w:val="Hyperlink"/>
    <w:uiPriority w:val="99"/>
    <w:rsid w:val="00D57F78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uiPriority w:val="34"/>
    <w:qFormat/>
    <w:rsid w:val="005C4F2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unhideWhenUsed/>
    <w:rsid w:val="000226F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226F5"/>
  </w:style>
  <w:style w:type="character" w:styleId="Odwoanieprzypisukocowego">
    <w:name w:val="endnote reference"/>
    <w:uiPriority w:val="99"/>
    <w:semiHidden/>
    <w:unhideWhenUsed/>
    <w:rsid w:val="000226F5"/>
    <w:rPr>
      <w:vertAlign w:val="superscript"/>
    </w:rPr>
  </w:style>
  <w:style w:type="paragraph" w:styleId="Tekstdymka">
    <w:name w:val="Balloon Text"/>
    <w:basedOn w:val="Normalny"/>
    <w:link w:val="TekstdymkaZnak"/>
    <w:unhideWhenUsed/>
    <w:rsid w:val="0068638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68638F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B763B"/>
    <w:pPr>
      <w:spacing w:after="200" w:line="276" w:lineRule="auto"/>
      <w:jc w:val="both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semiHidden/>
    <w:rsid w:val="00AB763B"/>
    <w:rPr>
      <w:rFonts w:eastAsia="Calibri"/>
      <w:lang w:eastAsia="en-US"/>
    </w:rPr>
  </w:style>
  <w:style w:type="paragraph" w:styleId="Bezodstpw">
    <w:name w:val="No Spacing"/>
    <w:qFormat/>
    <w:rsid w:val="00AB763B"/>
    <w:pPr>
      <w:jc w:val="both"/>
    </w:pPr>
    <w:rPr>
      <w:rFonts w:eastAsia="Calibri"/>
      <w:sz w:val="24"/>
      <w:szCs w:val="22"/>
      <w:lang w:eastAsia="en-US"/>
    </w:rPr>
  </w:style>
  <w:style w:type="character" w:styleId="Odwoanieprzypisudolnego">
    <w:name w:val="footnote reference"/>
    <w:unhideWhenUsed/>
    <w:rsid w:val="00AB763B"/>
    <w:rPr>
      <w:vertAlign w:val="superscript"/>
    </w:rPr>
  </w:style>
  <w:style w:type="character" w:styleId="Pogrubienie">
    <w:name w:val="Strong"/>
    <w:qFormat/>
    <w:rsid w:val="00B63C15"/>
    <w:rPr>
      <w:b/>
      <w:bCs/>
    </w:rPr>
  </w:style>
  <w:style w:type="paragraph" w:styleId="Akapitzlist">
    <w:name w:val="List Paragraph"/>
    <w:basedOn w:val="Normalny"/>
    <w:qFormat/>
    <w:rsid w:val="00590CC8"/>
    <w:pPr>
      <w:ind w:left="720"/>
      <w:contextualSpacing/>
    </w:pPr>
  </w:style>
  <w:style w:type="paragraph" w:customStyle="1" w:styleId="Default">
    <w:name w:val="Default"/>
    <w:rsid w:val="00B87FB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rsid w:val="007111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bel06">
    <w:name w:val="label06"/>
    <w:basedOn w:val="Domylnaczcionkaakapitu"/>
    <w:rsid w:val="003320C2"/>
  </w:style>
  <w:style w:type="character" w:customStyle="1" w:styleId="label06a">
    <w:name w:val="label06a"/>
    <w:basedOn w:val="Domylnaczcionkaakapitu"/>
    <w:rsid w:val="003320C2"/>
  </w:style>
  <w:style w:type="character" w:customStyle="1" w:styleId="theme">
    <w:name w:val="theme"/>
    <w:basedOn w:val="Domylnaczcionkaakapitu"/>
    <w:rsid w:val="009801CF"/>
  </w:style>
  <w:style w:type="character" w:customStyle="1" w:styleId="label07">
    <w:name w:val="label07"/>
    <w:basedOn w:val="Domylnaczcionkaakapitu"/>
    <w:rsid w:val="00BB472C"/>
  </w:style>
  <w:style w:type="character" w:customStyle="1" w:styleId="Nagwek2Znak">
    <w:name w:val="Nagłówek 2 Znak"/>
    <w:link w:val="Nagwek2"/>
    <w:rsid w:val="00701395"/>
    <w:rPr>
      <w:b/>
      <w:bCs/>
      <w:sz w:val="36"/>
      <w:szCs w:val="36"/>
    </w:rPr>
  </w:style>
  <w:style w:type="paragraph" w:styleId="NormalnyWeb">
    <w:name w:val="Normal (Web)"/>
    <w:basedOn w:val="Normalny"/>
    <w:unhideWhenUsed/>
    <w:rsid w:val="00A24A18"/>
    <w:pPr>
      <w:spacing w:before="100" w:beforeAutospacing="1" w:after="100" w:afterAutospacing="1"/>
    </w:pPr>
  </w:style>
  <w:style w:type="character" w:customStyle="1" w:styleId="z-label">
    <w:name w:val="z-label"/>
    <w:basedOn w:val="Domylnaczcionkaakapitu"/>
    <w:rsid w:val="002E6B8A"/>
  </w:style>
  <w:style w:type="character" w:customStyle="1" w:styleId="Nagwek1Znak">
    <w:name w:val="Nagłówek 1 Znak"/>
    <w:link w:val="Nagwek1"/>
    <w:rsid w:val="00A6385C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Tekstpodstawowy2">
    <w:name w:val="Body Text 2"/>
    <w:basedOn w:val="Normalny"/>
    <w:link w:val="Tekstpodstawowy2Znak"/>
    <w:unhideWhenUsed/>
    <w:rsid w:val="00A6385C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semiHidden/>
    <w:rsid w:val="00A6385C"/>
    <w:rPr>
      <w:sz w:val="24"/>
      <w:szCs w:val="24"/>
    </w:rPr>
  </w:style>
  <w:style w:type="character" w:customStyle="1" w:styleId="Nagwek3Znak">
    <w:name w:val="Nagłówek 3 Znak"/>
    <w:link w:val="Nagwek3"/>
    <w:rsid w:val="00A6385C"/>
    <w:rPr>
      <w:rFonts w:ascii="Garamond" w:hAnsi="Garamond"/>
      <w:b/>
      <w:szCs w:val="16"/>
    </w:rPr>
  </w:style>
  <w:style w:type="character" w:customStyle="1" w:styleId="Nagwek4Znak">
    <w:name w:val="Nagłówek 4 Znak"/>
    <w:link w:val="Nagwek4"/>
    <w:rsid w:val="00A6385C"/>
    <w:rPr>
      <w:rFonts w:ascii="Tahoma" w:hAnsi="Tahoma" w:cs="Tahoma"/>
      <w:b/>
      <w:sz w:val="24"/>
      <w:szCs w:val="16"/>
    </w:rPr>
  </w:style>
  <w:style w:type="character" w:customStyle="1" w:styleId="Nagwek5Znak">
    <w:name w:val="Nagłówek 5 Znak"/>
    <w:link w:val="Nagwek5"/>
    <w:rsid w:val="00A6385C"/>
    <w:rPr>
      <w:rFonts w:ascii="Tahoma" w:hAnsi="Tahoma" w:cs="Tahoma"/>
      <w:i/>
      <w:sz w:val="22"/>
      <w:szCs w:val="16"/>
    </w:rPr>
  </w:style>
  <w:style w:type="character" w:customStyle="1" w:styleId="Nagwek6Znak">
    <w:name w:val="Nagłówek 6 Znak"/>
    <w:link w:val="Nagwek6"/>
    <w:rsid w:val="00A6385C"/>
    <w:rPr>
      <w:rFonts w:ascii="Tahoma" w:hAnsi="Tahoma" w:cs="Tahoma"/>
      <w:i/>
      <w:sz w:val="22"/>
      <w:szCs w:val="16"/>
    </w:rPr>
  </w:style>
  <w:style w:type="character" w:customStyle="1" w:styleId="Nagwek7Znak">
    <w:name w:val="Nagłówek 7 Znak"/>
    <w:link w:val="Nagwek7"/>
    <w:rsid w:val="00A6385C"/>
    <w:rPr>
      <w:rFonts w:ascii="Tahoma" w:hAnsi="Tahoma" w:cs="Tahoma"/>
      <w:i/>
      <w:iCs/>
      <w:sz w:val="24"/>
      <w:szCs w:val="16"/>
    </w:rPr>
  </w:style>
  <w:style w:type="character" w:customStyle="1" w:styleId="Nagwek8Znak">
    <w:name w:val="Nagłówek 8 Znak"/>
    <w:link w:val="Nagwek8"/>
    <w:rsid w:val="00A6385C"/>
    <w:rPr>
      <w:rFonts w:ascii="Tahoma" w:hAnsi="Tahoma" w:cs="Tahoma"/>
      <w:b/>
      <w:sz w:val="22"/>
      <w:szCs w:val="16"/>
    </w:rPr>
  </w:style>
  <w:style w:type="character" w:customStyle="1" w:styleId="Nagwek9Znak">
    <w:name w:val="Nagłówek 9 Znak"/>
    <w:link w:val="Nagwek9"/>
    <w:rsid w:val="00A6385C"/>
    <w:rPr>
      <w:rFonts w:ascii="Tahoma" w:hAnsi="Tahoma" w:cs="Tahoma"/>
      <w:b/>
      <w:bCs/>
      <w:sz w:val="16"/>
      <w:szCs w:val="16"/>
    </w:rPr>
  </w:style>
  <w:style w:type="numbering" w:customStyle="1" w:styleId="Bezlisty1">
    <w:name w:val="Bez listy1"/>
    <w:next w:val="Bezlisty"/>
    <w:uiPriority w:val="99"/>
    <w:semiHidden/>
    <w:rsid w:val="00A6385C"/>
  </w:style>
  <w:style w:type="paragraph" w:customStyle="1" w:styleId="Znak17ZnakZnak">
    <w:name w:val="Znak17 Znak Znak"/>
    <w:basedOn w:val="Normalny"/>
    <w:rsid w:val="00A6385C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A6385C"/>
    <w:pPr>
      <w:tabs>
        <w:tab w:val="left" w:pos="284"/>
        <w:tab w:val="right" w:leader="underscore" w:pos="9900"/>
      </w:tabs>
      <w:spacing w:before="120"/>
    </w:pPr>
    <w:rPr>
      <w:b/>
      <w:bCs/>
      <w:i/>
      <w:iCs/>
      <w:sz w:val="26"/>
      <w:szCs w:val="28"/>
    </w:rPr>
  </w:style>
  <w:style w:type="paragraph" w:styleId="Spistreci2">
    <w:name w:val="toc 2"/>
    <w:basedOn w:val="Normalny"/>
    <w:next w:val="Normalny"/>
    <w:autoRedefine/>
    <w:rsid w:val="00A6385C"/>
    <w:pPr>
      <w:tabs>
        <w:tab w:val="left" w:pos="780"/>
        <w:tab w:val="right" w:leader="underscore" w:pos="9900"/>
      </w:tabs>
      <w:spacing w:before="120"/>
      <w:ind w:left="284" w:hanging="260"/>
    </w:pPr>
    <w:rPr>
      <w:b/>
      <w:bCs/>
      <w:sz w:val="26"/>
      <w:szCs w:val="26"/>
    </w:rPr>
  </w:style>
  <w:style w:type="paragraph" w:customStyle="1" w:styleId="Tekstpodstawowy31">
    <w:name w:val="Tekst podstawowy 31"/>
    <w:basedOn w:val="Normalny"/>
    <w:rsid w:val="00A6385C"/>
    <w:pPr>
      <w:widowControl w:val="0"/>
      <w:spacing w:line="260" w:lineRule="auto"/>
      <w:jc w:val="both"/>
    </w:pPr>
    <w:rPr>
      <w:szCs w:val="20"/>
    </w:rPr>
  </w:style>
  <w:style w:type="paragraph" w:styleId="Tekstpodstawowywcity3">
    <w:name w:val="Body Text Indent 3"/>
    <w:basedOn w:val="Normalny"/>
    <w:link w:val="Tekstpodstawowywcity3Znak"/>
    <w:rsid w:val="00A6385C"/>
    <w:pPr>
      <w:tabs>
        <w:tab w:val="left" w:pos="567"/>
      </w:tabs>
      <w:ind w:left="567" w:hanging="567"/>
      <w:jc w:val="both"/>
    </w:pPr>
    <w:rPr>
      <w:rFonts w:ascii="Tahoma" w:hAnsi="Tahoma"/>
      <w:sz w:val="20"/>
      <w:szCs w:val="20"/>
    </w:rPr>
  </w:style>
  <w:style w:type="character" w:customStyle="1" w:styleId="Tekstpodstawowywcity3Znak">
    <w:name w:val="Tekst podstawowy wcięty 3 Znak"/>
    <w:link w:val="Tekstpodstawowywcity3"/>
    <w:rsid w:val="00A6385C"/>
    <w:rPr>
      <w:rFonts w:ascii="Tahoma" w:hAnsi="Tahoma"/>
    </w:rPr>
  </w:style>
  <w:style w:type="paragraph" w:customStyle="1" w:styleId="StandardowyStandardowy1">
    <w:name w:val="Standardowy.Standardowy1"/>
    <w:rsid w:val="00A6385C"/>
    <w:rPr>
      <w:rFonts w:ascii="Garamond" w:hAnsi="Garamond"/>
      <w:sz w:val="26"/>
    </w:rPr>
  </w:style>
  <w:style w:type="paragraph" w:styleId="Tytu">
    <w:name w:val="Title"/>
    <w:basedOn w:val="Normalny"/>
    <w:link w:val="TytuZnak"/>
    <w:qFormat/>
    <w:rsid w:val="00A6385C"/>
    <w:pPr>
      <w:jc w:val="center"/>
    </w:pPr>
    <w:rPr>
      <w:b/>
      <w:sz w:val="26"/>
      <w:szCs w:val="20"/>
      <w:lang w:val="en-US"/>
    </w:rPr>
  </w:style>
  <w:style w:type="character" w:customStyle="1" w:styleId="TytuZnak">
    <w:name w:val="Tytuł Znak"/>
    <w:link w:val="Tytu"/>
    <w:rsid w:val="00A6385C"/>
    <w:rPr>
      <w:b/>
      <w:sz w:val="26"/>
      <w:lang w:val="en-US"/>
    </w:rPr>
  </w:style>
  <w:style w:type="character" w:styleId="Numerstrony">
    <w:name w:val="page number"/>
    <w:basedOn w:val="Domylnaczcionkaakapitu"/>
    <w:rsid w:val="00A6385C"/>
  </w:style>
  <w:style w:type="paragraph" w:customStyle="1" w:styleId="Tekstpodstawowy21">
    <w:name w:val="Tekst podstawowy 21"/>
    <w:basedOn w:val="Normalny"/>
    <w:rsid w:val="00A6385C"/>
    <w:pPr>
      <w:spacing w:line="280" w:lineRule="auto"/>
    </w:pPr>
    <w:rPr>
      <w:rFonts w:ascii="Arial" w:hAnsi="Arial"/>
      <w:i/>
      <w:sz w:val="20"/>
      <w:szCs w:val="20"/>
    </w:rPr>
  </w:style>
  <w:style w:type="paragraph" w:styleId="Podtytu">
    <w:name w:val="Subtitle"/>
    <w:basedOn w:val="Normalny"/>
    <w:link w:val="PodtytuZnak"/>
    <w:qFormat/>
    <w:rsid w:val="00A6385C"/>
    <w:pPr>
      <w:jc w:val="center"/>
    </w:pPr>
    <w:rPr>
      <w:rFonts w:ascii="Garamond" w:hAnsi="Garamond"/>
      <w:b/>
      <w:sz w:val="96"/>
      <w:szCs w:val="20"/>
    </w:rPr>
  </w:style>
  <w:style w:type="character" w:customStyle="1" w:styleId="PodtytuZnak">
    <w:name w:val="Podtytuł Znak"/>
    <w:link w:val="Podtytu"/>
    <w:rsid w:val="00A6385C"/>
    <w:rPr>
      <w:rFonts w:ascii="Garamond" w:hAnsi="Garamond"/>
      <w:b/>
      <w:sz w:val="96"/>
    </w:rPr>
  </w:style>
  <w:style w:type="paragraph" w:styleId="Tekstpodstawowy3">
    <w:name w:val="Body Text 3"/>
    <w:basedOn w:val="Normalny"/>
    <w:link w:val="Tekstpodstawowy3Znak"/>
    <w:rsid w:val="00A6385C"/>
    <w:pPr>
      <w:jc w:val="center"/>
    </w:pPr>
    <w:rPr>
      <w:rFonts w:ascii="Garamond" w:hAnsi="Garamond"/>
      <w:b/>
      <w:sz w:val="52"/>
      <w:szCs w:val="1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ekstpodstawowy3Znak">
    <w:name w:val="Tekst podstawowy 3 Znak"/>
    <w:link w:val="Tekstpodstawowy3"/>
    <w:rsid w:val="00A6385C"/>
    <w:rPr>
      <w:rFonts w:ascii="Garamond" w:hAnsi="Garamond"/>
      <w:b/>
      <w:sz w:val="52"/>
      <w:szCs w:val="1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Lista-kontynuacja"/>
    <w:rsid w:val="00A6385C"/>
    <w:pPr>
      <w:spacing w:after="160"/>
      <w:ind w:left="1080" w:hanging="360"/>
    </w:pPr>
    <w:rPr>
      <w:sz w:val="24"/>
      <w:szCs w:val="20"/>
    </w:rPr>
  </w:style>
  <w:style w:type="paragraph" w:styleId="Lista-kontynuacja">
    <w:name w:val="List Continue"/>
    <w:basedOn w:val="Normalny"/>
    <w:rsid w:val="00A6385C"/>
    <w:pPr>
      <w:spacing w:after="120"/>
      <w:ind w:left="360"/>
    </w:pPr>
    <w:rPr>
      <w:rFonts w:ascii="Garamond" w:hAnsi="Garamond"/>
      <w:sz w:val="26"/>
      <w:szCs w:val="16"/>
    </w:rPr>
  </w:style>
  <w:style w:type="paragraph" w:styleId="Tekstpodstawowywcity">
    <w:name w:val="Body Text Indent"/>
    <w:basedOn w:val="Normalny"/>
    <w:link w:val="TekstpodstawowywcityZnak"/>
    <w:rsid w:val="00A6385C"/>
    <w:pPr>
      <w:ind w:left="1418"/>
    </w:pPr>
    <w:rPr>
      <w:rFonts w:ascii="Tahoma" w:hAnsi="Tahoma" w:cs="Tahoma"/>
      <w:b/>
      <w:bCs/>
      <w:sz w:val="22"/>
      <w:szCs w:val="16"/>
    </w:rPr>
  </w:style>
  <w:style w:type="character" w:customStyle="1" w:styleId="TekstpodstawowywcityZnak">
    <w:name w:val="Tekst podstawowy wcięty Znak"/>
    <w:link w:val="Tekstpodstawowywcity"/>
    <w:rsid w:val="00A6385C"/>
    <w:rPr>
      <w:rFonts w:ascii="Tahoma" w:hAnsi="Tahoma" w:cs="Tahoma"/>
      <w:b/>
      <w:bCs/>
      <w:sz w:val="22"/>
      <w:szCs w:val="16"/>
    </w:rPr>
  </w:style>
  <w:style w:type="paragraph" w:styleId="Spistreci3">
    <w:name w:val="toc 3"/>
    <w:basedOn w:val="Normalny"/>
    <w:next w:val="Normalny"/>
    <w:autoRedefine/>
    <w:rsid w:val="00A6385C"/>
    <w:pPr>
      <w:jc w:val="center"/>
    </w:pPr>
    <w:rPr>
      <w:sz w:val="26"/>
    </w:rPr>
  </w:style>
  <w:style w:type="paragraph" w:styleId="Spistreci4">
    <w:name w:val="toc 4"/>
    <w:basedOn w:val="Normalny"/>
    <w:next w:val="Normalny"/>
    <w:autoRedefine/>
    <w:rsid w:val="00A6385C"/>
    <w:pPr>
      <w:ind w:left="780"/>
    </w:pPr>
    <w:rPr>
      <w:sz w:val="26"/>
    </w:rPr>
  </w:style>
  <w:style w:type="paragraph" w:styleId="Spistreci5">
    <w:name w:val="toc 5"/>
    <w:basedOn w:val="Normalny"/>
    <w:next w:val="Normalny"/>
    <w:autoRedefine/>
    <w:rsid w:val="00A6385C"/>
    <w:pPr>
      <w:ind w:left="1040"/>
    </w:pPr>
    <w:rPr>
      <w:sz w:val="26"/>
    </w:rPr>
  </w:style>
  <w:style w:type="paragraph" w:styleId="Spistreci6">
    <w:name w:val="toc 6"/>
    <w:basedOn w:val="Normalny"/>
    <w:next w:val="Normalny"/>
    <w:autoRedefine/>
    <w:rsid w:val="00A6385C"/>
    <w:pPr>
      <w:ind w:left="1300"/>
    </w:pPr>
    <w:rPr>
      <w:sz w:val="26"/>
    </w:rPr>
  </w:style>
  <w:style w:type="paragraph" w:styleId="Spistreci7">
    <w:name w:val="toc 7"/>
    <w:basedOn w:val="Normalny"/>
    <w:next w:val="Normalny"/>
    <w:autoRedefine/>
    <w:rsid w:val="00A6385C"/>
    <w:pPr>
      <w:ind w:left="1560"/>
    </w:pPr>
    <w:rPr>
      <w:sz w:val="26"/>
    </w:rPr>
  </w:style>
  <w:style w:type="paragraph" w:styleId="Spistreci8">
    <w:name w:val="toc 8"/>
    <w:basedOn w:val="Normalny"/>
    <w:next w:val="Normalny"/>
    <w:autoRedefine/>
    <w:rsid w:val="00A6385C"/>
    <w:pPr>
      <w:ind w:left="1820"/>
    </w:pPr>
    <w:rPr>
      <w:sz w:val="26"/>
    </w:rPr>
  </w:style>
  <w:style w:type="paragraph" w:styleId="Spistreci9">
    <w:name w:val="toc 9"/>
    <w:basedOn w:val="Normalny"/>
    <w:next w:val="Normalny"/>
    <w:autoRedefine/>
    <w:rsid w:val="00A6385C"/>
    <w:pPr>
      <w:ind w:left="2080"/>
    </w:pPr>
    <w:rPr>
      <w:sz w:val="26"/>
    </w:rPr>
  </w:style>
  <w:style w:type="character" w:styleId="Odwoaniedokomentarza">
    <w:name w:val="annotation reference"/>
    <w:uiPriority w:val="99"/>
    <w:semiHidden/>
    <w:rsid w:val="00A638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6385C"/>
    <w:rPr>
      <w:rFonts w:ascii="Garamond" w:hAnsi="Garamond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6385C"/>
    <w:rPr>
      <w:rFonts w:ascii="Garamond" w:hAnsi="Garamond"/>
    </w:rPr>
  </w:style>
  <w:style w:type="paragraph" w:styleId="Legenda">
    <w:name w:val="caption"/>
    <w:basedOn w:val="Normalny"/>
    <w:next w:val="Normalny"/>
    <w:qFormat/>
    <w:rsid w:val="00A6385C"/>
    <w:pPr>
      <w:spacing w:before="120" w:after="120"/>
    </w:pPr>
    <w:rPr>
      <w:b/>
      <w:sz w:val="20"/>
      <w:szCs w:val="20"/>
    </w:rPr>
  </w:style>
  <w:style w:type="paragraph" w:styleId="Lista">
    <w:name w:val="List"/>
    <w:basedOn w:val="Tekstpodstawowy"/>
    <w:rsid w:val="00A6385C"/>
    <w:pPr>
      <w:tabs>
        <w:tab w:val="left" w:pos="720"/>
      </w:tabs>
      <w:spacing w:after="80"/>
      <w:ind w:left="720" w:hanging="360"/>
    </w:pPr>
    <w:rPr>
      <w:rFonts w:ascii="Garamond" w:hAnsi="Garamond"/>
      <w:b w:val="0"/>
      <w:sz w:val="24"/>
    </w:rPr>
  </w:style>
  <w:style w:type="character" w:styleId="UyteHipercze">
    <w:name w:val="FollowedHyperlink"/>
    <w:aliases w:val="OdwiedzoneHiperłącze"/>
    <w:uiPriority w:val="99"/>
    <w:rsid w:val="00A6385C"/>
    <w:rPr>
      <w:color w:val="800080"/>
      <w:u w:val="single"/>
    </w:rPr>
  </w:style>
  <w:style w:type="paragraph" w:styleId="Tekstpodstawowywcity2">
    <w:name w:val="Body Text Indent 2"/>
    <w:basedOn w:val="Normalny"/>
    <w:link w:val="Tekstpodstawowywcity2Znak"/>
    <w:rsid w:val="00A6385C"/>
    <w:pPr>
      <w:ind w:firstLine="709"/>
      <w:jc w:val="both"/>
    </w:pPr>
    <w:rPr>
      <w:rFonts w:ascii="Tahoma" w:hAnsi="Tahoma"/>
      <w:sz w:val="20"/>
      <w:szCs w:val="16"/>
    </w:rPr>
  </w:style>
  <w:style w:type="character" w:customStyle="1" w:styleId="Tekstpodstawowywcity2Znak">
    <w:name w:val="Tekst podstawowy wcięty 2 Znak"/>
    <w:link w:val="Tekstpodstawowywcity2"/>
    <w:rsid w:val="00A6385C"/>
    <w:rPr>
      <w:rFonts w:ascii="Tahoma" w:hAnsi="Tahoma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6385C"/>
    <w:rPr>
      <w:b/>
      <w:bCs/>
    </w:rPr>
  </w:style>
  <w:style w:type="character" w:customStyle="1" w:styleId="TematkomentarzaZnak">
    <w:name w:val="Temat komentarza Znak"/>
    <w:link w:val="Tematkomentarza"/>
    <w:rsid w:val="00A6385C"/>
    <w:rPr>
      <w:rFonts w:ascii="Garamond" w:hAnsi="Garamond"/>
      <w:b/>
      <w:bCs/>
    </w:rPr>
  </w:style>
  <w:style w:type="paragraph" w:customStyle="1" w:styleId="Tekstpodstawowywcity31">
    <w:name w:val="Tekst podstawowy wcięty 31"/>
    <w:basedOn w:val="Normalny"/>
    <w:rsid w:val="00A6385C"/>
    <w:pPr>
      <w:widowControl w:val="0"/>
      <w:spacing w:line="260" w:lineRule="auto"/>
      <w:ind w:left="40"/>
    </w:pPr>
    <w:rPr>
      <w:rFonts w:ascii="Arial" w:hAnsi="Arial"/>
      <w:szCs w:val="20"/>
    </w:rPr>
  </w:style>
  <w:style w:type="paragraph" w:styleId="Mapadokumentu">
    <w:name w:val="Document Map"/>
    <w:basedOn w:val="Normalny"/>
    <w:link w:val="MapadokumentuZnak"/>
    <w:semiHidden/>
    <w:rsid w:val="00A6385C"/>
    <w:pPr>
      <w:shd w:val="clear" w:color="auto" w:fill="000080"/>
    </w:pPr>
    <w:rPr>
      <w:rFonts w:ascii="Tahoma" w:hAnsi="Tahoma" w:cs="Tahoma"/>
      <w:sz w:val="26"/>
      <w:szCs w:val="16"/>
    </w:rPr>
  </w:style>
  <w:style w:type="character" w:customStyle="1" w:styleId="MapadokumentuZnak">
    <w:name w:val="Mapa dokumentu Znak"/>
    <w:link w:val="Mapadokumentu"/>
    <w:semiHidden/>
    <w:rsid w:val="00A6385C"/>
    <w:rPr>
      <w:rFonts w:ascii="Tahoma" w:hAnsi="Tahoma" w:cs="Tahoma"/>
      <w:sz w:val="26"/>
      <w:szCs w:val="16"/>
      <w:shd w:val="clear" w:color="auto" w:fill="000080"/>
    </w:rPr>
  </w:style>
  <w:style w:type="paragraph" w:customStyle="1" w:styleId="1">
    <w:name w:val="1"/>
    <w:basedOn w:val="Normalny"/>
    <w:rsid w:val="00A6385C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ust">
    <w:name w:val="ust"/>
    <w:rsid w:val="00A6385C"/>
    <w:pPr>
      <w:spacing w:before="60" w:after="60"/>
      <w:ind w:left="426" w:hanging="284"/>
      <w:jc w:val="both"/>
    </w:pPr>
    <w:rPr>
      <w:sz w:val="24"/>
    </w:rPr>
  </w:style>
  <w:style w:type="character" w:customStyle="1" w:styleId="dane1">
    <w:name w:val="dane1"/>
    <w:rsid w:val="00A6385C"/>
    <w:rPr>
      <w:color w:val="0000CD"/>
    </w:rPr>
  </w:style>
  <w:style w:type="paragraph" w:customStyle="1" w:styleId="ZnakZnak1ZnakZnak">
    <w:name w:val="Znak Znak1 Znak Znak"/>
    <w:basedOn w:val="Normalny"/>
    <w:rsid w:val="00A6385C"/>
    <w:rPr>
      <w:rFonts w:ascii="Arial" w:hAnsi="Arial" w:cs="Arial"/>
    </w:rPr>
  </w:style>
  <w:style w:type="paragraph" w:customStyle="1" w:styleId="ZnakZnak1Znak">
    <w:name w:val="Znak Znak1 Znak"/>
    <w:basedOn w:val="Normalny"/>
    <w:rsid w:val="00A6385C"/>
    <w:rPr>
      <w:rFonts w:ascii="Arial" w:hAnsi="Arial" w:cs="Arial"/>
    </w:rPr>
  </w:style>
  <w:style w:type="paragraph" w:customStyle="1" w:styleId="StandardowyStandardowy12">
    <w:name w:val="Standardowy.Standardowy12"/>
    <w:rsid w:val="00A6385C"/>
    <w:rPr>
      <w:rFonts w:ascii="Garamond" w:hAnsi="Garamond"/>
      <w:sz w:val="26"/>
    </w:rPr>
  </w:style>
  <w:style w:type="paragraph" w:customStyle="1" w:styleId="StandardowyStandardowy11">
    <w:name w:val="Standardowy.Standardowy11"/>
    <w:rsid w:val="00A6385C"/>
    <w:rPr>
      <w:rFonts w:ascii="Garamond" w:hAnsi="Garamond"/>
      <w:sz w:val="26"/>
    </w:rPr>
  </w:style>
  <w:style w:type="paragraph" w:styleId="HTML-wstpniesformatowany">
    <w:name w:val="HTML Preformatted"/>
    <w:basedOn w:val="Normalny"/>
    <w:link w:val="HTML-wstpniesformatowanyZnak"/>
    <w:rsid w:val="00A638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rsid w:val="00A6385C"/>
    <w:rPr>
      <w:rFonts w:ascii="Courier New" w:hAnsi="Courier New" w:cs="Courier New"/>
    </w:rPr>
  </w:style>
  <w:style w:type="paragraph" w:customStyle="1" w:styleId="ZnakZnak1">
    <w:name w:val="Znak Znak1"/>
    <w:basedOn w:val="Normalny"/>
    <w:rsid w:val="00A6385C"/>
    <w:rPr>
      <w:rFonts w:ascii="Arial" w:hAnsi="Arial" w:cs="Arial"/>
    </w:rPr>
  </w:style>
  <w:style w:type="paragraph" w:customStyle="1" w:styleId="Style21">
    <w:name w:val="Style21"/>
    <w:basedOn w:val="Normalny"/>
    <w:rsid w:val="00A6385C"/>
    <w:pPr>
      <w:widowControl w:val="0"/>
      <w:autoSpaceDE w:val="0"/>
      <w:autoSpaceDN w:val="0"/>
      <w:adjustRightInd w:val="0"/>
      <w:spacing w:line="216" w:lineRule="exact"/>
      <w:jc w:val="center"/>
    </w:pPr>
    <w:rPr>
      <w:rFonts w:ascii="Verdana" w:hAnsi="Verdana" w:cs="Verdana"/>
    </w:rPr>
  </w:style>
  <w:style w:type="paragraph" w:customStyle="1" w:styleId="Style34">
    <w:name w:val="Style34"/>
    <w:basedOn w:val="Normalny"/>
    <w:rsid w:val="00A6385C"/>
    <w:pPr>
      <w:widowControl w:val="0"/>
      <w:autoSpaceDE w:val="0"/>
      <w:autoSpaceDN w:val="0"/>
      <w:adjustRightInd w:val="0"/>
      <w:spacing w:line="221" w:lineRule="exact"/>
    </w:pPr>
    <w:rPr>
      <w:rFonts w:ascii="Verdana" w:hAnsi="Verdana" w:cs="Verdana"/>
    </w:rPr>
  </w:style>
  <w:style w:type="character" w:customStyle="1" w:styleId="FontStyle72">
    <w:name w:val="Font Style72"/>
    <w:rsid w:val="00A6385C"/>
    <w:rPr>
      <w:rFonts w:ascii="Verdana" w:hAnsi="Verdana" w:cs="Verdana"/>
      <w:color w:val="000000"/>
      <w:sz w:val="18"/>
      <w:szCs w:val="18"/>
    </w:rPr>
  </w:style>
  <w:style w:type="character" w:customStyle="1" w:styleId="BodyTextIndentChar">
    <w:name w:val="Body Text Indent Char"/>
    <w:link w:val="BodyTextIndent1"/>
    <w:locked/>
    <w:rsid w:val="00A6385C"/>
    <w:rPr>
      <w:rFonts w:ascii="Tahoma" w:eastAsia="SimSun" w:hAnsi="Tahoma"/>
      <w:b/>
      <w:bCs/>
      <w:sz w:val="16"/>
      <w:szCs w:val="16"/>
    </w:rPr>
  </w:style>
  <w:style w:type="paragraph" w:customStyle="1" w:styleId="BodyTextIndent1">
    <w:name w:val="Body Text Indent1"/>
    <w:basedOn w:val="Normalny"/>
    <w:link w:val="BodyTextIndentChar"/>
    <w:rsid w:val="00A6385C"/>
    <w:pPr>
      <w:ind w:left="1418"/>
    </w:pPr>
    <w:rPr>
      <w:rFonts w:ascii="Tahoma" w:eastAsia="SimSun" w:hAnsi="Tahoma"/>
      <w:b/>
      <w:bCs/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rsid w:val="00A6385C"/>
    <w:pPr>
      <w:ind w:firstLine="360"/>
    </w:pPr>
    <w:rPr>
      <w:rFonts w:ascii="Garamond" w:hAnsi="Garamond" w:cs="Garamond"/>
      <w:b w:val="0"/>
      <w:sz w:val="26"/>
      <w:szCs w:val="26"/>
    </w:rPr>
  </w:style>
  <w:style w:type="character" w:customStyle="1" w:styleId="TekstpodstawowyzwciciemZnak">
    <w:name w:val="Tekst podstawowy z wcięciem Znak"/>
    <w:link w:val="Tekstpodstawowyzwciciem"/>
    <w:rsid w:val="00A6385C"/>
    <w:rPr>
      <w:rFonts w:ascii="Garamond" w:hAnsi="Garamond" w:cs="Garamond"/>
      <w:sz w:val="26"/>
      <w:szCs w:val="26"/>
    </w:rPr>
  </w:style>
  <w:style w:type="paragraph" w:styleId="Tekstpodstawowyzwciciem2">
    <w:name w:val="Body Text First Indent 2"/>
    <w:basedOn w:val="Tekstpodstawowywcity"/>
    <w:link w:val="Tekstpodstawowyzwciciem2Znak"/>
    <w:rsid w:val="00A6385C"/>
    <w:pPr>
      <w:ind w:left="360" w:firstLine="360"/>
    </w:pPr>
    <w:rPr>
      <w:rFonts w:ascii="Garamond" w:hAnsi="Garamond" w:cs="Garamond"/>
      <w:b w:val="0"/>
      <w:bCs w:val="0"/>
      <w:sz w:val="26"/>
      <w:szCs w:val="26"/>
    </w:rPr>
  </w:style>
  <w:style w:type="character" w:customStyle="1" w:styleId="Tekstpodstawowyzwciciem2Znak">
    <w:name w:val="Tekst podstawowy z wcięciem 2 Znak"/>
    <w:link w:val="Tekstpodstawowyzwciciem2"/>
    <w:rsid w:val="00A6385C"/>
    <w:rPr>
      <w:rFonts w:ascii="Garamond" w:hAnsi="Garamond" w:cs="Garamond"/>
      <w:b w:val="0"/>
      <w:bCs w:val="0"/>
      <w:sz w:val="26"/>
      <w:szCs w:val="26"/>
    </w:rPr>
  </w:style>
  <w:style w:type="paragraph" w:customStyle="1" w:styleId="BodyText31">
    <w:name w:val="Body Text 31"/>
    <w:basedOn w:val="Normalny"/>
    <w:rsid w:val="00A6385C"/>
    <w:pPr>
      <w:widowControl w:val="0"/>
      <w:spacing w:line="260" w:lineRule="auto"/>
      <w:jc w:val="both"/>
    </w:pPr>
    <w:rPr>
      <w:rFonts w:ascii="Garamond" w:hAnsi="Garamond" w:cs="Garamond"/>
    </w:rPr>
  </w:style>
  <w:style w:type="paragraph" w:customStyle="1" w:styleId="BodyText21">
    <w:name w:val="Body Text 21"/>
    <w:basedOn w:val="Normalny"/>
    <w:rsid w:val="00A6385C"/>
    <w:pPr>
      <w:spacing w:line="280" w:lineRule="auto"/>
    </w:pPr>
    <w:rPr>
      <w:rFonts w:ascii="Arial" w:hAnsi="Arial" w:cs="Arial"/>
      <w:i/>
      <w:iCs/>
      <w:sz w:val="20"/>
      <w:szCs w:val="20"/>
    </w:rPr>
  </w:style>
  <w:style w:type="paragraph" w:customStyle="1" w:styleId="BodyTextIndent31">
    <w:name w:val="Body Text Indent 31"/>
    <w:basedOn w:val="Normalny"/>
    <w:rsid w:val="00A6385C"/>
    <w:pPr>
      <w:widowControl w:val="0"/>
      <w:spacing w:line="260" w:lineRule="auto"/>
      <w:ind w:left="40"/>
    </w:pPr>
    <w:rPr>
      <w:rFonts w:ascii="Arial" w:hAnsi="Arial" w:cs="Arial"/>
    </w:rPr>
  </w:style>
  <w:style w:type="paragraph" w:styleId="Lista2">
    <w:name w:val="List 2"/>
    <w:basedOn w:val="Normalny"/>
    <w:rsid w:val="00A6385C"/>
    <w:pPr>
      <w:ind w:left="566" w:hanging="283"/>
    </w:pPr>
    <w:rPr>
      <w:rFonts w:ascii="Garamond" w:hAnsi="Garamond" w:cs="Garamond"/>
      <w:sz w:val="26"/>
      <w:szCs w:val="26"/>
    </w:rPr>
  </w:style>
  <w:style w:type="paragraph" w:styleId="Lista3">
    <w:name w:val="List 3"/>
    <w:basedOn w:val="Normalny"/>
    <w:rsid w:val="00A6385C"/>
    <w:pPr>
      <w:ind w:left="849" w:hanging="283"/>
    </w:pPr>
    <w:rPr>
      <w:rFonts w:ascii="Garamond" w:hAnsi="Garamond" w:cs="Garamond"/>
      <w:sz w:val="26"/>
      <w:szCs w:val="26"/>
    </w:rPr>
  </w:style>
  <w:style w:type="paragraph" w:styleId="Listapunktowana2">
    <w:name w:val="List Bullet 2"/>
    <w:basedOn w:val="Normalny"/>
    <w:rsid w:val="00A6385C"/>
    <w:pPr>
      <w:numPr>
        <w:numId w:val="1"/>
      </w:numPr>
      <w:tabs>
        <w:tab w:val="num" w:pos="643"/>
      </w:tabs>
      <w:ind w:left="643"/>
    </w:pPr>
    <w:rPr>
      <w:rFonts w:ascii="Garamond" w:hAnsi="Garamond" w:cs="Garamond"/>
      <w:sz w:val="26"/>
      <w:szCs w:val="26"/>
    </w:rPr>
  </w:style>
  <w:style w:type="paragraph" w:styleId="Listapunktowana3">
    <w:name w:val="List Bullet 3"/>
    <w:basedOn w:val="Normalny"/>
    <w:rsid w:val="00A6385C"/>
    <w:pPr>
      <w:numPr>
        <w:numId w:val="2"/>
      </w:numPr>
      <w:tabs>
        <w:tab w:val="num" w:pos="926"/>
      </w:tabs>
      <w:ind w:left="926"/>
    </w:pPr>
    <w:rPr>
      <w:rFonts w:ascii="Garamond" w:hAnsi="Garamond" w:cs="Garamond"/>
      <w:sz w:val="26"/>
      <w:szCs w:val="26"/>
    </w:rPr>
  </w:style>
  <w:style w:type="paragraph" w:styleId="Wcicienormalne">
    <w:name w:val="Normal Indent"/>
    <w:basedOn w:val="Normalny"/>
    <w:rsid w:val="00A6385C"/>
    <w:pPr>
      <w:ind w:left="708"/>
    </w:pPr>
    <w:rPr>
      <w:rFonts w:ascii="Garamond" w:hAnsi="Garamond" w:cs="Garamond"/>
      <w:sz w:val="26"/>
      <w:szCs w:val="26"/>
    </w:rPr>
  </w:style>
  <w:style w:type="character" w:customStyle="1" w:styleId="EndnoteTextChar">
    <w:name w:val="Endnote Text Char"/>
    <w:semiHidden/>
    <w:locked/>
    <w:rsid w:val="00A6385C"/>
    <w:rPr>
      <w:rFonts w:ascii="Garamond" w:hAnsi="Garamond" w:cs="Garamond"/>
      <w:sz w:val="26"/>
      <w:szCs w:val="26"/>
      <w:lang w:val="pl-PL" w:eastAsia="pl-PL" w:bidi="ar-SA"/>
    </w:rPr>
  </w:style>
  <w:style w:type="character" w:customStyle="1" w:styleId="ZnakZnak14">
    <w:name w:val="Znak Znak14"/>
    <w:rsid w:val="00A6385C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ZnakZnak12">
    <w:name w:val="Znak Znak12"/>
    <w:rsid w:val="00A6385C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stronyZnakZnak">
    <w:name w:val="Nagłówek strony Znak Znak"/>
    <w:rsid w:val="00A6385C"/>
    <w:rPr>
      <w:rFonts w:ascii="Garamond" w:hAnsi="Garamond"/>
      <w:sz w:val="26"/>
      <w:szCs w:val="16"/>
      <w:lang w:val="pl-PL" w:eastAsia="pl-PL" w:bidi="ar-SA"/>
    </w:rPr>
  </w:style>
  <w:style w:type="paragraph" w:customStyle="1" w:styleId="ZnakZnak1ZnakZnakZnak">
    <w:name w:val="Znak Znak1 Znak Znak Znak"/>
    <w:basedOn w:val="Normalny"/>
    <w:rsid w:val="00A6385C"/>
    <w:rPr>
      <w:rFonts w:ascii="Arial" w:hAnsi="Arial" w:cs="Arial"/>
    </w:rPr>
  </w:style>
  <w:style w:type="character" w:customStyle="1" w:styleId="HeaderChar">
    <w:name w:val="Header Char"/>
    <w:aliases w:val="Nagłówek strony Char"/>
    <w:locked/>
    <w:rsid w:val="00A6385C"/>
    <w:rPr>
      <w:rFonts w:ascii="Garamond" w:hAnsi="Garamond"/>
      <w:sz w:val="26"/>
      <w:szCs w:val="16"/>
      <w:lang w:val="pl-PL" w:eastAsia="pl-PL" w:bidi="ar-SA"/>
    </w:rPr>
  </w:style>
  <w:style w:type="paragraph" w:customStyle="1" w:styleId="StandardowyStandardowy13">
    <w:name w:val="Standardowy.Standardowy13"/>
    <w:rsid w:val="00A6385C"/>
    <w:rPr>
      <w:rFonts w:ascii="Garamond" w:hAnsi="Garamond"/>
      <w:sz w:val="26"/>
    </w:rPr>
  </w:style>
  <w:style w:type="paragraph" w:customStyle="1" w:styleId="StandardowyStandardowy1Standardowy11">
    <w:name w:val="Standardowy.Standardowy1.Standardowy11"/>
    <w:rsid w:val="00A6385C"/>
    <w:rPr>
      <w:rFonts w:ascii="Garamond" w:hAnsi="Garamond"/>
      <w:sz w:val="26"/>
    </w:rPr>
  </w:style>
  <w:style w:type="character" w:customStyle="1" w:styleId="Heading6Char">
    <w:name w:val="Heading 6 Char"/>
    <w:locked/>
    <w:rsid w:val="00A6385C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Heading4Char">
    <w:name w:val="Heading 4 Char"/>
    <w:locked/>
    <w:rsid w:val="00A6385C"/>
    <w:rPr>
      <w:rFonts w:ascii="Tahoma" w:hAnsi="Tahoma" w:cs="Tahoma"/>
      <w:b/>
      <w:sz w:val="24"/>
      <w:szCs w:val="16"/>
      <w:lang w:val="pl-PL" w:eastAsia="pl-PL" w:bidi="ar-SA"/>
    </w:rPr>
  </w:style>
  <w:style w:type="paragraph" w:customStyle="1" w:styleId="Bezodstpw1">
    <w:name w:val="Bez odstępów1"/>
    <w:rsid w:val="00A6385C"/>
    <w:rPr>
      <w:rFonts w:ascii="Calibri" w:hAnsi="Calibri"/>
      <w:sz w:val="24"/>
      <w:szCs w:val="24"/>
    </w:rPr>
  </w:style>
  <w:style w:type="paragraph" w:customStyle="1" w:styleId="ZnakZnak1ZnakZnakZnakZnak">
    <w:name w:val="Znak Znak1 Znak Znak Znak Znak"/>
    <w:basedOn w:val="Normalny"/>
    <w:rsid w:val="00A6385C"/>
    <w:rPr>
      <w:rFonts w:ascii="Arial" w:hAnsi="Arial" w:cs="Arial"/>
    </w:rPr>
  </w:style>
  <w:style w:type="paragraph" w:customStyle="1" w:styleId="ZnakZnak3">
    <w:name w:val="Znak Znak3"/>
    <w:basedOn w:val="Normalny"/>
    <w:rsid w:val="00A6385C"/>
    <w:rPr>
      <w:rFonts w:ascii="Arial" w:hAnsi="Arial" w:cs="Arial"/>
    </w:rPr>
  </w:style>
  <w:style w:type="numbering" w:customStyle="1" w:styleId="Bezlisty11">
    <w:name w:val="Bez listy11"/>
    <w:next w:val="Bezlisty"/>
    <w:uiPriority w:val="99"/>
    <w:semiHidden/>
    <w:unhideWhenUsed/>
    <w:rsid w:val="00A6385C"/>
  </w:style>
  <w:style w:type="character" w:customStyle="1" w:styleId="WW8Num2z0">
    <w:name w:val="WW8Num2z0"/>
    <w:rsid w:val="00A6385C"/>
    <w:rPr>
      <w:b w:val="0"/>
    </w:rPr>
  </w:style>
  <w:style w:type="character" w:customStyle="1" w:styleId="WW8Num3z0">
    <w:name w:val="WW8Num3z0"/>
    <w:rsid w:val="00A6385C"/>
    <w:rPr>
      <w:b w:val="0"/>
    </w:rPr>
  </w:style>
  <w:style w:type="character" w:customStyle="1" w:styleId="WW8Num5z0">
    <w:name w:val="WW8Num5z0"/>
    <w:rsid w:val="00A6385C"/>
    <w:rPr>
      <w:b w:val="0"/>
    </w:rPr>
  </w:style>
  <w:style w:type="character" w:customStyle="1" w:styleId="WW8Num6z0">
    <w:name w:val="WW8Num6z0"/>
    <w:rsid w:val="00A6385C"/>
    <w:rPr>
      <w:b w:val="0"/>
    </w:rPr>
  </w:style>
  <w:style w:type="character" w:customStyle="1" w:styleId="WW8Num7z0">
    <w:name w:val="WW8Num7z0"/>
    <w:rsid w:val="00A6385C"/>
    <w:rPr>
      <w:rFonts w:ascii="Symbol" w:hAnsi="Symbol" w:cs="Times New Roman"/>
      <w:color w:val="auto"/>
    </w:rPr>
  </w:style>
  <w:style w:type="character" w:customStyle="1" w:styleId="WW8Num8z0">
    <w:name w:val="WW8Num8z0"/>
    <w:rsid w:val="00A6385C"/>
    <w:rPr>
      <w:rFonts w:ascii="Symbol" w:hAnsi="Symbol" w:cs="Symbol"/>
    </w:rPr>
  </w:style>
  <w:style w:type="character" w:customStyle="1" w:styleId="WW8Num10z0">
    <w:name w:val="WW8Num10z0"/>
    <w:rsid w:val="00A6385C"/>
    <w:rPr>
      <w:rFonts w:ascii="Symbol" w:hAnsi="Symbol" w:cs="Symbol"/>
      <w:b/>
      <w:i w:val="0"/>
      <w:sz w:val="24"/>
    </w:rPr>
  </w:style>
  <w:style w:type="character" w:customStyle="1" w:styleId="WW8Num11z0">
    <w:name w:val="WW8Num11z0"/>
    <w:rsid w:val="00A6385C"/>
    <w:rPr>
      <w:rFonts w:ascii="Verdana" w:hAnsi="Verdana" w:cs="Verdana"/>
      <w:b w:val="0"/>
      <w:sz w:val="20"/>
      <w:szCs w:val="20"/>
    </w:rPr>
  </w:style>
  <w:style w:type="character" w:customStyle="1" w:styleId="WW8Num12z0">
    <w:name w:val="WW8Num12z0"/>
    <w:rsid w:val="00A6385C"/>
    <w:rPr>
      <w:rFonts w:ascii="Symbol" w:hAnsi="Symbol" w:cs="Symbol"/>
      <w:b/>
      <w:i w:val="0"/>
      <w:sz w:val="24"/>
    </w:rPr>
  </w:style>
  <w:style w:type="character" w:customStyle="1" w:styleId="WW8Num13z0">
    <w:name w:val="WW8Num13z0"/>
    <w:rsid w:val="00A6385C"/>
    <w:rPr>
      <w:b w:val="0"/>
    </w:rPr>
  </w:style>
  <w:style w:type="character" w:customStyle="1" w:styleId="WW8Num16z0">
    <w:name w:val="WW8Num16z0"/>
    <w:rsid w:val="00A6385C"/>
    <w:rPr>
      <w:b w:val="0"/>
    </w:rPr>
  </w:style>
  <w:style w:type="character" w:customStyle="1" w:styleId="Domylnaczcionkaakapitu5">
    <w:name w:val="Domyślna czcionka akapitu5"/>
    <w:rsid w:val="00A6385C"/>
  </w:style>
  <w:style w:type="character" w:customStyle="1" w:styleId="Domylnaczcionkaakapitu4">
    <w:name w:val="Domyślna czcionka akapitu4"/>
    <w:rsid w:val="00A6385C"/>
  </w:style>
  <w:style w:type="character" w:customStyle="1" w:styleId="Domylnaczcionkaakapitu3">
    <w:name w:val="Domyślna czcionka akapitu3"/>
    <w:rsid w:val="00A6385C"/>
  </w:style>
  <w:style w:type="character" w:customStyle="1" w:styleId="Domylnaczcionkaakapitu2">
    <w:name w:val="Domyślna czcionka akapitu2"/>
    <w:rsid w:val="00A6385C"/>
  </w:style>
  <w:style w:type="character" w:customStyle="1" w:styleId="WW8Num7z1">
    <w:name w:val="WW8Num7z1"/>
    <w:rsid w:val="00A6385C"/>
    <w:rPr>
      <w:rFonts w:ascii="Courier New" w:hAnsi="Courier New" w:cs="Courier New"/>
      <w:color w:val="auto"/>
    </w:rPr>
  </w:style>
  <w:style w:type="character" w:customStyle="1" w:styleId="WW8Num7z2">
    <w:name w:val="WW8Num7z2"/>
    <w:rsid w:val="00A6385C"/>
    <w:rPr>
      <w:rFonts w:ascii="Wingdings" w:hAnsi="Wingdings" w:cs="Times New Roman"/>
    </w:rPr>
  </w:style>
  <w:style w:type="character" w:customStyle="1" w:styleId="WW8Num7z3">
    <w:name w:val="WW8Num7z3"/>
    <w:rsid w:val="00A6385C"/>
    <w:rPr>
      <w:rFonts w:ascii="Symbol" w:hAnsi="Symbol" w:cs="Times New Roman"/>
    </w:rPr>
  </w:style>
  <w:style w:type="character" w:customStyle="1" w:styleId="WW8Num7z4">
    <w:name w:val="WW8Num7z4"/>
    <w:rsid w:val="00A6385C"/>
    <w:rPr>
      <w:rFonts w:ascii="Courier New" w:hAnsi="Courier New" w:cs="Courier New"/>
    </w:rPr>
  </w:style>
  <w:style w:type="character" w:customStyle="1" w:styleId="WW8Num8z1">
    <w:name w:val="WW8Num8z1"/>
    <w:rsid w:val="00A6385C"/>
    <w:rPr>
      <w:rFonts w:ascii="Courier New" w:hAnsi="Courier New" w:cs="Courier New"/>
    </w:rPr>
  </w:style>
  <w:style w:type="character" w:customStyle="1" w:styleId="WW8Num8z2">
    <w:name w:val="WW8Num8z2"/>
    <w:rsid w:val="00A6385C"/>
    <w:rPr>
      <w:rFonts w:ascii="Wingdings" w:hAnsi="Wingdings" w:cs="Wingdings"/>
    </w:rPr>
  </w:style>
  <w:style w:type="character" w:customStyle="1" w:styleId="WW8Num9z0">
    <w:name w:val="WW8Num9z0"/>
    <w:rsid w:val="00A6385C"/>
    <w:rPr>
      <w:rFonts w:ascii="Symbol" w:hAnsi="Symbol" w:cs="Symbol"/>
    </w:rPr>
  </w:style>
  <w:style w:type="character" w:customStyle="1" w:styleId="WW8Num14z1">
    <w:name w:val="WW8Num14z1"/>
    <w:rsid w:val="00A6385C"/>
    <w:rPr>
      <w:strike w:val="0"/>
      <w:dstrike w:val="0"/>
    </w:rPr>
  </w:style>
  <w:style w:type="character" w:customStyle="1" w:styleId="WW8Num17z2">
    <w:name w:val="WW8Num17z2"/>
    <w:rsid w:val="00A6385C"/>
    <w:rPr>
      <w:rFonts w:ascii="Symbol" w:hAnsi="Symbol" w:cs="Symbol"/>
      <w:color w:val="auto"/>
    </w:rPr>
  </w:style>
  <w:style w:type="character" w:customStyle="1" w:styleId="WW8Num18z0">
    <w:name w:val="WW8Num18z0"/>
    <w:rsid w:val="00A6385C"/>
    <w:rPr>
      <w:rFonts w:ascii="Symbol" w:hAnsi="Symbol" w:cs="Times New Roman"/>
      <w:color w:val="auto"/>
    </w:rPr>
  </w:style>
  <w:style w:type="character" w:customStyle="1" w:styleId="WW8Num18z1">
    <w:name w:val="WW8Num18z1"/>
    <w:rsid w:val="00A6385C"/>
    <w:rPr>
      <w:rFonts w:ascii="Courier New" w:hAnsi="Courier New" w:cs="Courier New"/>
      <w:color w:val="auto"/>
    </w:rPr>
  </w:style>
  <w:style w:type="character" w:customStyle="1" w:styleId="WW8Num18z2">
    <w:name w:val="WW8Num18z2"/>
    <w:rsid w:val="00A6385C"/>
    <w:rPr>
      <w:rFonts w:ascii="Wingdings" w:hAnsi="Wingdings" w:cs="Times New Roman"/>
    </w:rPr>
  </w:style>
  <w:style w:type="character" w:customStyle="1" w:styleId="WW8Num18z3">
    <w:name w:val="WW8Num18z3"/>
    <w:rsid w:val="00A6385C"/>
    <w:rPr>
      <w:rFonts w:ascii="Symbol" w:hAnsi="Symbol" w:cs="Times New Roman"/>
    </w:rPr>
  </w:style>
  <w:style w:type="character" w:customStyle="1" w:styleId="WW8Num18z4">
    <w:name w:val="WW8Num18z4"/>
    <w:rsid w:val="00A6385C"/>
    <w:rPr>
      <w:rFonts w:ascii="Courier New" w:hAnsi="Courier New" w:cs="Courier New"/>
    </w:rPr>
  </w:style>
  <w:style w:type="character" w:customStyle="1" w:styleId="WW8Num19z1">
    <w:name w:val="WW8Num19z1"/>
    <w:rsid w:val="00A6385C"/>
    <w:rPr>
      <w:rFonts w:ascii="Times New Roman" w:hAnsi="Times New Roman" w:cs="Times New Roman"/>
    </w:rPr>
  </w:style>
  <w:style w:type="character" w:customStyle="1" w:styleId="WW8Num21z0">
    <w:name w:val="WW8Num21z0"/>
    <w:rsid w:val="00A6385C"/>
    <w:rPr>
      <w:rFonts w:cs="Times New Roman"/>
    </w:rPr>
  </w:style>
  <w:style w:type="character" w:customStyle="1" w:styleId="WW8Num23z0">
    <w:name w:val="WW8Num23z0"/>
    <w:rsid w:val="00A6385C"/>
    <w:rPr>
      <w:b w:val="0"/>
    </w:rPr>
  </w:style>
  <w:style w:type="character" w:customStyle="1" w:styleId="WW8Num24z0">
    <w:name w:val="WW8Num24z0"/>
    <w:rsid w:val="00A6385C"/>
    <w:rPr>
      <w:b w:val="0"/>
    </w:rPr>
  </w:style>
  <w:style w:type="character" w:customStyle="1" w:styleId="WW8Num24z1">
    <w:name w:val="WW8Num24z1"/>
    <w:rsid w:val="00A6385C"/>
    <w:rPr>
      <w:rFonts w:ascii="Symbol" w:hAnsi="Symbol" w:cs="Symbol"/>
    </w:rPr>
  </w:style>
  <w:style w:type="character" w:customStyle="1" w:styleId="WW8Num25z1">
    <w:name w:val="WW8Num25z1"/>
    <w:rsid w:val="00A6385C"/>
    <w:rPr>
      <w:rFonts w:ascii="Symbol" w:hAnsi="Symbol" w:cs="Symbol"/>
    </w:rPr>
  </w:style>
  <w:style w:type="character" w:customStyle="1" w:styleId="WW8Num26z0">
    <w:name w:val="WW8Num26z0"/>
    <w:rsid w:val="00A6385C"/>
    <w:rPr>
      <w:b w:val="0"/>
    </w:rPr>
  </w:style>
  <w:style w:type="character" w:customStyle="1" w:styleId="WW8Num26z1">
    <w:name w:val="WW8Num26z1"/>
    <w:rsid w:val="00A6385C"/>
    <w:rPr>
      <w:rFonts w:ascii="Symbol" w:hAnsi="Symbol" w:cs="Symbol"/>
    </w:rPr>
  </w:style>
  <w:style w:type="character" w:customStyle="1" w:styleId="WW8Num27z2">
    <w:name w:val="WW8Num27z2"/>
    <w:rsid w:val="00A6385C"/>
    <w:rPr>
      <w:rFonts w:ascii="Symbol" w:eastAsia="Times New Roman" w:hAnsi="Symbol" w:cs="Times New Roman"/>
    </w:rPr>
  </w:style>
  <w:style w:type="character" w:customStyle="1" w:styleId="WW8Num27z3">
    <w:name w:val="WW8Num27z3"/>
    <w:rsid w:val="00A6385C"/>
    <w:rPr>
      <w:rFonts w:ascii="Verdana" w:eastAsia="Times New Roman" w:hAnsi="Verdana" w:cs="Times New Roman"/>
    </w:rPr>
  </w:style>
  <w:style w:type="character" w:customStyle="1" w:styleId="WW8Num30z0">
    <w:name w:val="WW8Num30z0"/>
    <w:rsid w:val="00A6385C"/>
    <w:rPr>
      <w:rFonts w:ascii="Symbol" w:hAnsi="Symbol" w:cs="Symbol"/>
    </w:rPr>
  </w:style>
  <w:style w:type="character" w:customStyle="1" w:styleId="WW8Num30z1">
    <w:name w:val="WW8Num30z1"/>
    <w:rsid w:val="00A6385C"/>
    <w:rPr>
      <w:rFonts w:ascii="Courier New" w:hAnsi="Courier New" w:cs="Courier New"/>
    </w:rPr>
  </w:style>
  <w:style w:type="character" w:customStyle="1" w:styleId="WW8Num30z2">
    <w:name w:val="WW8Num30z2"/>
    <w:rsid w:val="00A6385C"/>
    <w:rPr>
      <w:rFonts w:ascii="Wingdings" w:hAnsi="Wingdings" w:cs="Wingdings"/>
    </w:rPr>
  </w:style>
  <w:style w:type="character" w:customStyle="1" w:styleId="WW8Num34z0">
    <w:name w:val="WW8Num34z0"/>
    <w:rsid w:val="00A6385C"/>
    <w:rPr>
      <w:b w:val="0"/>
    </w:rPr>
  </w:style>
  <w:style w:type="character" w:customStyle="1" w:styleId="WW8Num35z0">
    <w:name w:val="WW8Num35z0"/>
    <w:rsid w:val="00A6385C"/>
    <w:rPr>
      <w:rFonts w:eastAsia="Arial"/>
    </w:rPr>
  </w:style>
  <w:style w:type="character" w:customStyle="1" w:styleId="WW8Num36z0">
    <w:name w:val="WW8Num36z0"/>
    <w:rsid w:val="00A6385C"/>
    <w:rPr>
      <w:rFonts w:ascii="Symbol" w:hAnsi="Symbol" w:cs="Symbol"/>
    </w:rPr>
  </w:style>
  <w:style w:type="character" w:customStyle="1" w:styleId="WW8Num36z1">
    <w:name w:val="WW8Num36z1"/>
    <w:rsid w:val="00A6385C"/>
    <w:rPr>
      <w:rFonts w:ascii="Courier New" w:hAnsi="Courier New" w:cs="Courier New"/>
    </w:rPr>
  </w:style>
  <w:style w:type="character" w:customStyle="1" w:styleId="WW8Num36z2">
    <w:name w:val="WW8Num36z2"/>
    <w:rsid w:val="00A6385C"/>
    <w:rPr>
      <w:rFonts w:ascii="Wingdings" w:hAnsi="Wingdings" w:cs="Wingdings"/>
    </w:rPr>
  </w:style>
  <w:style w:type="character" w:customStyle="1" w:styleId="WW8Num37z0">
    <w:name w:val="WW8Num37z0"/>
    <w:rsid w:val="00A6385C"/>
    <w:rPr>
      <w:b w:val="0"/>
    </w:rPr>
  </w:style>
  <w:style w:type="character" w:customStyle="1" w:styleId="WW8Num38z0">
    <w:name w:val="WW8Num38z0"/>
    <w:rsid w:val="00A6385C"/>
    <w:rPr>
      <w:b w:val="0"/>
    </w:rPr>
  </w:style>
  <w:style w:type="character" w:customStyle="1" w:styleId="WW8Num39z0">
    <w:name w:val="WW8Num39z0"/>
    <w:rsid w:val="00A6385C"/>
    <w:rPr>
      <w:b w:val="0"/>
    </w:rPr>
  </w:style>
  <w:style w:type="character" w:customStyle="1" w:styleId="WW8Num41z0">
    <w:name w:val="WW8Num41z0"/>
    <w:rsid w:val="00A6385C"/>
    <w:rPr>
      <w:b w:val="0"/>
    </w:rPr>
  </w:style>
  <w:style w:type="character" w:customStyle="1" w:styleId="WW8Num42z0">
    <w:name w:val="WW8Num42z0"/>
    <w:rsid w:val="00A6385C"/>
    <w:rPr>
      <w:rFonts w:ascii="Symbol" w:hAnsi="Symbol" w:cs="Symbol"/>
    </w:rPr>
  </w:style>
  <w:style w:type="character" w:customStyle="1" w:styleId="WW8Num45z0">
    <w:name w:val="WW8Num45z0"/>
    <w:rsid w:val="00A6385C"/>
    <w:rPr>
      <w:b w:val="0"/>
    </w:rPr>
  </w:style>
  <w:style w:type="character" w:customStyle="1" w:styleId="WW8Num45z1">
    <w:name w:val="WW8Num45z1"/>
    <w:rsid w:val="00A6385C"/>
    <w:rPr>
      <w:rFonts w:ascii="Symbol" w:hAnsi="Symbol" w:cs="Symbol"/>
    </w:rPr>
  </w:style>
  <w:style w:type="character" w:customStyle="1" w:styleId="WW8Num46z0">
    <w:name w:val="WW8Num46z0"/>
    <w:rsid w:val="00A6385C"/>
    <w:rPr>
      <w:rFonts w:ascii="Symbol" w:hAnsi="Symbol" w:cs="Symbol"/>
    </w:rPr>
  </w:style>
  <w:style w:type="character" w:customStyle="1" w:styleId="WW8Num46z2">
    <w:name w:val="WW8Num46z2"/>
    <w:rsid w:val="00A6385C"/>
    <w:rPr>
      <w:rFonts w:ascii="Wingdings" w:hAnsi="Wingdings" w:cs="Wingdings"/>
    </w:rPr>
  </w:style>
  <w:style w:type="character" w:customStyle="1" w:styleId="WW8Num46z4">
    <w:name w:val="WW8Num46z4"/>
    <w:rsid w:val="00A6385C"/>
    <w:rPr>
      <w:rFonts w:ascii="Courier New" w:hAnsi="Courier New" w:cs="Courier New"/>
    </w:rPr>
  </w:style>
  <w:style w:type="character" w:customStyle="1" w:styleId="WW8Num48z1">
    <w:name w:val="WW8Num48z1"/>
    <w:rsid w:val="00A6385C"/>
    <w:rPr>
      <w:rFonts w:ascii="Verdana" w:eastAsia="Times New Roman" w:hAnsi="Verdana" w:cs="Tahoma"/>
    </w:rPr>
  </w:style>
  <w:style w:type="character" w:customStyle="1" w:styleId="WW8Num49z0">
    <w:name w:val="WW8Num49z0"/>
    <w:rsid w:val="00A6385C"/>
    <w:rPr>
      <w:rFonts w:ascii="Verdana" w:hAnsi="Verdana" w:cs="Verdana"/>
      <w:b w:val="0"/>
      <w:sz w:val="20"/>
      <w:szCs w:val="20"/>
    </w:rPr>
  </w:style>
  <w:style w:type="character" w:customStyle="1" w:styleId="WW8Num50z1">
    <w:name w:val="WW8Num50z1"/>
    <w:rsid w:val="00A6385C"/>
    <w:rPr>
      <w:rFonts w:ascii="Wingdings" w:hAnsi="Wingdings" w:cs="Wingdings"/>
    </w:rPr>
  </w:style>
  <w:style w:type="character" w:customStyle="1" w:styleId="WW8Num50z2">
    <w:name w:val="WW8Num50z2"/>
    <w:rsid w:val="00A6385C"/>
    <w:rPr>
      <w:spacing w:val="0"/>
      <w:position w:val="0"/>
      <w:sz w:val="24"/>
      <w:vertAlign w:val="baseline"/>
    </w:rPr>
  </w:style>
  <w:style w:type="character" w:customStyle="1" w:styleId="WW8Num51z0">
    <w:name w:val="WW8Num51z0"/>
    <w:rsid w:val="00A6385C"/>
    <w:rPr>
      <w:rFonts w:ascii="Wingdings" w:hAnsi="Wingdings" w:cs="Wingdings"/>
    </w:rPr>
  </w:style>
  <w:style w:type="character" w:customStyle="1" w:styleId="WW8Num51z1">
    <w:name w:val="WW8Num51z1"/>
    <w:rsid w:val="00A6385C"/>
    <w:rPr>
      <w:rFonts w:ascii="Courier New" w:hAnsi="Courier New" w:cs="Courier New"/>
    </w:rPr>
  </w:style>
  <w:style w:type="character" w:customStyle="1" w:styleId="WW8Num51z3">
    <w:name w:val="WW8Num51z3"/>
    <w:rsid w:val="00A6385C"/>
    <w:rPr>
      <w:rFonts w:ascii="Symbol" w:hAnsi="Symbol" w:cs="Symbol"/>
    </w:rPr>
  </w:style>
  <w:style w:type="character" w:customStyle="1" w:styleId="WW8Num52z0">
    <w:name w:val="WW8Num52z0"/>
    <w:rsid w:val="00A6385C"/>
    <w:rPr>
      <w:b w:val="0"/>
    </w:rPr>
  </w:style>
  <w:style w:type="character" w:customStyle="1" w:styleId="WW8Num53z0">
    <w:name w:val="WW8Num53z0"/>
    <w:rsid w:val="00A6385C"/>
    <w:rPr>
      <w:b/>
      <w:bCs/>
    </w:rPr>
  </w:style>
  <w:style w:type="character" w:customStyle="1" w:styleId="WW8Num54z1">
    <w:name w:val="WW8Num54z1"/>
    <w:rsid w:val="00A6385C"/>
    <w:rPr>
      <w:rFonts w:ascii="Times New Roman" w:eastAsia="Times New Roman" w:hAnsi="Times New Roman" w:cs="Times New Roman"/>
    </w:rPr>
  </w:style>
  <w:style w:type="character" w:customStyle="1" w:styleId="WW8Num57z0">
    <w:name w:val="WW8Num57z0"/>
    <w:rsid w:val="00A6385C"/>
    <w:rPr>
      <w:b w:val="0"/>
    </w:rPr>
  </w:style>
  <w:style w:type="character" w:customStyle="1" w:styleId="WW8Num57z1">
    <w:name w:val="WW8Num57z1"/>
    <w:rsid w:val="00A6385C"/>
    <w:rPr>
      <w:rFonts w:ascii="Symbol" w:hAnsi="Symbol" w:cs="Symbol"/>
    </w:rPr>
  </w:style>
  <w:style w:type="character" w:customStyle="1" w:styleId="WW8Num58z1">
    <w:name w:val="WW8Num58z1"/>
    <w:rsid w:val="00A6385C"/>
    <w:rPr>
      <w:rFonts w:ascii="Symbol" w:hAnsi="Symbol" w:cs="Symbol"/>
    </w:rPr>
  </w:style>
  <w:style w:type="character" w:customStyle="1" w:styleId="WW8Num68z0">
    <w:name w:val="WW8Num68z0"/>
    <w:rsid w:val="00A6385C"/>
    <w:rPr>
      <w:rFonts w:ascii="Symbol" w:hAnsi="Symbol" w:cs="Symbol"/>
    </w:rPr>
  </w:style>
  <w:style w:type="character" w:customStyle="1" w:styleId="WW8Num69z0">
    <w:name w:val="WW8Num69z0"/>
    <w:rsid w:val="00A6385C"/>
    <w:rPr>
      <w:rFonts w:ascii="Tahoma" w:hAnsi="Tahoma" w:cs="Tahoma"/>
      <w:b w:val="0"/>
      <w:i w:val="0"/>
      <w:sz w:val="20"/>
      <w:szCs w:val="20"/>
    </w:rPr>
  </w:style>
  <w:style w:type="character" w:customStyle="1" w:styleId="WW8Num73z0">
    <w:name w:val="WW8Num73z0"/>
    <w:rsid w:val="00A6385C"/>
    <w:rPr>
      <w:b w:val="0"/>
    </w:rPr>
  </w:style>
  <w:style w:type="character" w:customStyle="1" w:styleId="Domylnaczcionkaakapitu1">
    <w:name w:val="Domyślna czcionka akapitu1"/>
    <w:rsid w:val="00A6385C"/>
  </w:style>
  <w:style w:type="character" w:customStyle="1" w:styleId="Odwoaniedokomentarza1">
    <w:name w:val="Odwołanie do komentarza1"/>
    <w:rsid w:val="00A6385C"/>
    <w:rPr>
      <w:sz w:val="16"/>
      <w:szCs w:val="16"/>
    </w:rPr>
  </w:style>
  <w:style w:type="character" w:customStyle="1" w:styleId="content">
    <w:name w:val="content"/>
    <w:rsid w:val="00A6385C"/>
  </w:style>
  <w:style w:type="character" w:customStyle="1" w:styleId="Odwoaniedokomentarza2">
    <w:name w:val="Odwołanie do komentarza2"/>
    <w:rsid w:val="00A6385C"/>
    <w:rPr>
      <w:sz w:val="16"/>
      <w:szCs w:val="16"/>
    </w:rPr>
  </w:style>
  <w:style w:type="character" w:customStyle="1" w:styleId="Odwoaniedokomentarza3">
    <w:name w:val="Odwołanie do komentarza3"/>
    <w:rsid w:val="00A6385C"/>
    <w:rPr>
      <w:sz w:val="16"/>
      <w:szCs w:val="16"/>
    </w:rPr>
  </w:style>
  <w:style w:type="character" w:customStyle="1" w:styleId="TekstkomentarzaZnak1">
    <w:name w:val="Tekst komentarza Znak1"/>
    <w:rsid w:val="00A6385C"/>
    <w:rPr>
      <w:rFonts w:ascii="Garamond" w:hAnsi="Garamond" w:cs="Garamond"/>
    </w:rPr>
  </w:style>
  <w:style w:type="paragraph" w:customStyle="1" w:styleId="Nagwek50">
    <w:name w:val="Nagłówek5"/>
    <w:basedOn w:val="Normalny"/>
    <w:next w:val="Podtytu"/>
    <w:rsid w:val="00A6385C"/>
    <w:pPr>
      <w:suppressAutoHyphens/>
      <w:jc w:val="center"/>
    </w:pPr>
    <w:rPr>
      <w:b/>
      <w:szCs w:val="20"/>
      <w:lang w:eastAsia="zh-CN"/>
    </w:rPr>
  </w:style>
  <w:style w:type="paragraph" w:customStyle="1" w:styleId="Indeks">
    <w:name w:val="Indeks"/>
    <w:basedOn w:val="Normalny"/>
    <w:rsid w:val="00A6385C"/>
    <w:pPr>
      <w:suppressLineNumbers/>
      <w:suppressAutoHyphens/>
    </w:pPr>
    <w:rPr>
      <w:rFonts w:ascii="Garamond" w:hAnsi="Garamond" w:cs="Mangal"/>
      <w:sz w:val="26"/>
      <w:szCs w:val="16"/>
      <w:lang w:eastAsia="zh-CN"/>
    </w:rPr>
  </w:style>
  <w:style w:type="paragraph" w:customStyle="1" w:styleId="Nagwek40">
    <w:name w:val="Nagłówek4"/>
    <w:basedOn w:val="Normalny"/>
    <w:next w:val="Tekstpodstawowy"/>
    <w:rsid w:val="00A6385C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4">
    <w:name w:val="Podpis4"/>
    <w:basedOn w:val="Normalny"/>
    <w:rsid w:val="00A6385C"/>
    <w:pPr>
      <w:suppressLineNumbers/>
      <w:suppressAutoHyphens/>
      <w:spacing w:before="120" w:after="120"/>
    </w:pPr>
    <w:rPr>
      <w:rFonts w:ascii="Garamond" w:hAnsi="Garamond" w:cs="Mangal"/>
      <w:i/>
      <w:iCs/>
      <w:lang w:eastAsia="zh-CN"/>
    </w:rPr>
  </w:style>
  <w:style w:type="paragraph" w:customStyle="1" w:styleId="Nagwek30">
    <w:name w:val="Nagłówek3"/>
    <w:basedOn w:val="Normalny"/>
    <w:next w:val="Tekstpodstawowy"/>
    <w:rsid w:val="00A6385C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3">
    <w:name w:val="Podpis3"/>
    <w:basedOn w:val="Normalny"/>
    <w:rsid w:val="00A6385C"/>
    <w:pPr>
      <w:suppressLineNumbers/>
      <w:suppressAutoHyphens/>
      <w:spacing w:before="120" w:after="120"/>
    </w:pPr>
    <w:rPr>
      <w:rFonts w:ascii="Garamond" w:hAnsi="Garamond" w:cs="Mangal"/>
      <w:i/>
      <w:iCs/>
      <w:lang w:eastAsia="zh-CN"/>
    </w:rPr>
  </w:style>
  <w:style w:type="paragraph" w:customStyle="1" w:styleId="Nagwek20">
    <w:name w:val="Nagłówek2"/>
    <w:basedOn w:val="Normalny"/>
    <w:next w:val="Tekstpodstawowy"/>
    <w:rsid w:val="00A6385C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2">
    <w:name w:val="Podpis2"/>
    <w:basedOn w:val="Normalny"/>
    <w:rsid w:val="00A6385C"/>
    <w:pPr>
      <w:suppressLineNumbers/>
      <w:suppressAutoHyphens/>
      <w:spacing w:before="120" w:after="120"/>
    </w:pPr>
    <w:rPr>
      <w:rFonts w:ascii="Garamond" w:hAnsi="Garamond" w:cs="Mangal"/>
      <w:i/>
      <w:iCs/>
      <w:lang w:eastAsia="zh-CN"/>
    </w:rPr>
  </w:style>
  <w:style w:type="paragraph" w:customStyle="1" w:styleId="Nagwek10">
    <w:name w:val="Nagłówek1"/>
    <w:basedOn w:val="Normalny"/>
    <w:next w:val="Tekstpodstawowy"/>
    <w:rsid w:val="00A6385C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1">
    <w:name w:val="Podpis1"/>
    <w:basedOn w:val="Normalny"/>
    <w:rsid w:val="00A6385C"/>
    <w:pPr>
      <w:suppressLineNumbers/>
      <w:suppressAutoHyphens/>
      <w:spacing w:before="120" w:after="120"/>
    </w:pPr>
    <w:rPr>
      <w:rFonts w:ascii="Garamond" w:hAnsi="Garamond" w:cs="Mangal"/>
      <w:i/>
      <w:iCs/>
      <w:lang w:eastAsia="zh-CN"/>
    </w:rPr>
  </w:style>
  <w:style w:type="paragraph" w:customStyle="1" w:styleId="Tekstpodstawowy310">
    <w:name w:val="Tekst podstawowy 31"/>
    <w:basedOn w:val="Normalny"/>
    <w:rsid w:val="00A6385C"/>
    <w:pPr>
      <w:suppressAutoHyphens/>
      <w:jc w:val="center"/>
    </w:pPr>
    <w:rPr>
      <w:rFonts w:ascii="Garamond" w:hAnsi="Garamond" w:cs="Garamond"/>
      <w:b/>
      <w:sz w:val="52"/>
      <w:szCs w:val="16"/>
      <w:lang w:eastAsia="zh-C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agwekZnak1">
    <w:name w:val="Nagłówek Znak1"/>
    <w:rsid w:val="00A6385C"/>
    <w:rPr>
      <w:lang w:eastAsia="zh-CN"/>
    </w:rPr>
  </w:style>
  <w:style w:type="character" w:customStyle="1" w:styleId="StopkaZnak1">
    <w:name w:val="Stopka Znak1"/>
    <w:rsid w:val="00A6385C"/>
    <w:rPr>
      <w:lang w:eastAsia="zh-CN"/>
    </w:rPr>
  </w:style>
  <w:style w:type="paragraph" w:customStyle="1" w:styleId="Tekstpodstawowy22">
    <w:name w:val="Tekst podstawowy 22"/>
    <w:basedOn w:val="Normalny"/>
    <w:rsid w:val="00A6385C"/>
    <w:pPr>
      <w:suppressAutoHyphens/>
      <w:jc w:val="both"/>
    </w:pPr>
    <w:rPr>
      <w:rFonts w:ascii="Tahoma" w:hAnsi="Tahoma" w:cs="Tahoma"/>
      <w:sz w:val="22"/>
      <w:szCs w:val="16"/>
      <w:lang w:eastAsia="zh-CN"/>
    </w:rPr>
  </w:style>
  <w:style w:type="paragraph" w:customStyle="1" w:styleId="Lista-kontynuacja1">
    <w:name w:val="Lista - kontynuacja1"/>
    <w:basedOn w:val="Normalny"/>
    <w:rsid w:val="00A6385C"/>
    <w:pPr>
      <w:suppressAutoHyphens/>
      <w:spacing w:after="120"/>
      <w:ind w:left="360"/>
    </w:pPr>
    <w:rPr>
      <w:rFonts w:ascii="Garamond" w:hAnsi="Garamond" w:cs="Garamond"/>
      <w:sz w:val="26"/>
      <w:szCs w:val="16"/>
      <w:lang w:eastAsia="zh-CN"/>
    </w:rPr>
  </w:style>
  <w:style w:type="paragraph" w:customStyle="1" w:styleId="Lista-kontynuacja21">
    <w:name w:val="Lista - kontynuacja 21"/>
    <w:basedOn w:val="Lista-kontynuacja1"/>
    <w:rsid w:val="00A6385C"/>
    <w:pPr>
      <w:numPr>
        <w:numId w:val="3"/>
      </w:numPr>
      <w:spacing w:after="160"/>
      <w:ind w:left="1080"/>
    </w:pPr>
    <w:rPr>
      <w:sz w:val="24"/>
      <w:szCs w:val="20"/>
    </w:rPr>
  </w:style>
  <w:style w:type="paragraph" w:customStyle="1" w:styleId="Tekstkomentarza1">
    <w:name w:val="Tekst komentarza1"/>
    <w:basedOn w:val="Normalny"/>
    <w:rsid w:val="00A6385C"/>
    <w:pPr>
      <w:suppressAutoHyphens/>
    </w:pPr>
    <w:rPr>
      <w:rFonts w:ascii="Garamond" w:hAnsi="Garamond" w:cs="Garamond"/>
      <w:sz w:val="20"/>
      <w:szCs w:val="20"/>
      <w:lang w:eastAsia="zh-CN"/>
    </w:rPr>
  </w:style>
  <w:style w:type="paragraph" w:customStyle="1" w:styleId="Legenda1">
    <w:name w:val="Legenda1"/>
    <w:basedOn w:val="Normalny"/>
    <w:next w:val="Normalny"/>
    <w:rsid w:val="00A6385C"/>
    <w:pPr>
      <w:suppressAutoHyphens/>
      <w:spacing w:before="120" w:after="120"/>
    </w:pPr>
    <w:rPr>
      <w:b/>
      <w:sz w:val="20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A6385C"/>
    <w:pPr>
      <w:suppressAutoHyphens/>
      <w:ind w:firstLine="709"/>
      <w:jc w:val="both"/>
    </w:pPr>
    <w:rPr>
      <w:rFonts w:ascii="Tahoma" w:hAnsi="Tahoma" w:cs="Tahoma"/>
      <w:sz w:val="20"/>
      <w:szCs w:val="16"/>
      <w:lang w:eastAsia="zh-CN"/>
    </w:rPr>
  </w:style>
  <w:style w:type="character" w:customStyle="1" w:styleId="TekstkomentarzaZnak2">
    <w:name w:val="Tekst komentarza Znak2"/>
    <w:uiPriority w:val="99"/>
    <w:semiHidden/>
    <w:rsid w:val="00A6385C"/>
    <w:rPr>
      <w:rFonts w:ascii="Garamond" w:hAnsi="Garamond" w:cs="Garamond"/>
      <w:lang w:eastAsia="zh-CN"/>
    </w:rPr>
  </w:style>
  <w:style w:type="character" w:customStyle="1" w:styleId="TematkomentarzaZnak1">
    <w:name w:val="Temat komentarza Znak1"/>
    <w:rsid w:val="00A6385C"/>
    <w:rPr>
      <w:rFonts w:ascii="Garamond" w:hAnsi="Garamond" w:cs="Garamond"/>
      <w:b/>
      <w:bCs/>
      <w:lang w:eastAsia="zh-CN"/>
    </w:rPr>
  </w:style>
  <w:style w:type="paragraph" w:customStyle="1" w:styleId="Tekstpodstawowywcity310">
    <w:name w:val="Tekst podstawowy wcięty 31"/>
    <w:basedOn w:val="Normalny"/>
    <w:rsid w:val="00A6385C"/>
    <w:pPr>
      <w:tabs>
        <w:tab w:val="left" w:pos="567"/>
      </w:tabs>
      <w:suppressAutoHyphens/>
      <w:ind w:left="567" w:hanging="567"/>
      <w:jc w:val="both"/>
    </w:pPr>
    <w:rPr>
      <w:rFonts w:ascii="Tahoma" w:hAnsi="Tahoma" w:cs="Tahoma"/>
      <w:sz w:val="20"/>
      <w:szCs w:val="20"/>
      <w:lang w:eastAsia="zh-CN"/>
    </w:rPr>
  </w:style>
  <w:style w:type="paragraph" w:customStyle="1" w:styleId="Blockquote">
    <w:name w:val="Blockquote"/>
    <w:basedOn w:val="Normalny"/>
    <w:rsid w:val="00A6385C"/>
    <w:pPr>
      <w:widowControl w:val="0"/>
      <w:suppressAutoHyphens/>
      <w:spacing w:before="100" w:after="100"/>
      <w:ind w:left="360" w:right="360"/>
    </w:pPr>
    <w:rPr>
      <w:szCs w:val="16"/>
      <w:lang w:eastAsia="zh-CN"/>
    </w:rPr>
  </w:style>
  <w:style w:type="paragraph" w:customStyle="1" w:styleId="Mapadokumentu1">
    <w:name w:val="Mapa dokumentu1"/>
    <w:basedOn w:val="Normalny"/>
    <w:rsid w:val="00A6385C"/>
    <w:pPr>
      <w:shd w:val="clear" w:color="auto" w:fill="000080"/>
      <w:suppressAutoHyphens/>
    </w:pPr>
    <w:rPr>
      <w:rFonts w:ascii="Tahoma" w:hAnsi="Tahoma" w:cs="Tahoma"/>
      <w:sz w:val="26"/>
      <w:szCs w:val="16"/>
      <w:lang w:eastAsia="zh-CN"/>
    </w:rPr>
  </w:style>
  <w:style w:type="paragraph" w:customStyle="1" w:styleId="pkt">
    <w:name w:val="pkt"/>
    <w:basedOn w:val="Normalny"/>
    <w:rsid w:val="00A6385C"/>
    <w:pPr>
      <w:suppressAutoHyphens/>
      <w:spacing w:before="60" w:after="60"/>
      <w:ind w:left="851" w:hanging="295"/>
      <w:jc w:val="both"/>
    </w:pPr>
    <w:rPr>
      <w:szCs w:val="16"/>
      <w:lang w:eastAsia="zh-CN"/>
    </w:rPr>
  </w:style>
  <w:style w:type="paragraph" w:customStyle="1" w:styleId="pkt1">
    <w:name w:val="pkt1"/>
    <w:basedOn w:val="pkt"/>
    <w:rsid w:val="00A6385C"/>
    <w:pPr>
      <w:ind w:left="850" w:hanging="425"/>
    </w:pPr>
  </w:style>
  <w:style w:type="paragraph" w:customStyle="1" w:styleId="Zwykytekst1">
    <w:name w:val="Zwykły tekst1"/>
    <w:basedOn w:val="Normalny"/>
    <w:rsid w:val="00A6385C"/>
    <w:pPr>
      <w:suppressAutoHyphens/>
    </w:pPr>
    <w:rPr>
      <w:rFonts w:ascii="Courier New" w:hAnsi="Courier New" w:cs="Courier New"/>
      <w:sz w:val="20"/>
      <w:szCs w:val="16"/>
      <w:lang w:eastAsia="zh-CN"/>
    </w:rPr>
  </w:style>
  <w:style w:type="paragraph" w:customStyle="1" w:styleId="Normalny1">
    <w:name w:val="Normalny1"/>
    <w:rsid w:val="00A6385C"/>
    <w:pPr>
      <w:suppressAutoHyphens/>
      <w:spacing w:line="100" w:lineRule="atLeast"/>
    </w:pPr>
    <w:rPr>
      <w:rFonts w:eastAsia="Arial"/>
      <w:color w:val="000000"/>
      <w:kern w:val="1"/>
      <w:sz w:val="24"/>
      <w:szCs w:val="24"/>
      <w:lang w:eastAsia="zh-CN"/>
    </w:rPr>
  </w:style>
  <w:style w:type="paragraph" w:customStyle="1" w:styleId="Tekstpodstawowy210">
    <w:name w:val="Tekst podstawowy 21"/>
    <w:basedOn w:val="Normalny"/>
    <w:rsid w:val="00A6385C"/>
    <w:pPr>
      <w:suppressAutoHyphens/>
      <w:jc w:val="both"/>
    </w:pPr>
    <w:rPr>
      <w:szCs w:val="20"/>
      <w:lang w:eastAsia="zh-CN"/>
    </w:rPr>
  </w:style>
  <w:style w:type="paragraph" w:customStyle="1" w:styleId="Zawartotabeli">
    <w:name w:val="Zawartość tabeli"/>
    <w:basedOn w:val="Normalny"/>
    <w:rsid w:val="00A6385C"/>
    <w:pPr>
      <w:widowControl w:val="0"/>
      <w:suppressLineNumbers/>
      <w:suppressAutoHyphens/>
    </w:pPr>
    <w:rPr>
      <w:rFonts w:ascii="Liberation Serif" w:eastAsia="Liberation Serif" w:hAnsi="Liberation Serif" w:cs="Lohit Hindi"/>
      <w:kern w:val="1"/>
      <w:lang w:eastAsia="zh-CN" w:bidi="hi-IN"/>
    </w:rPr>
  </w:style>
  <w:style w:type="paragraph" w:customStyle="1" w:styleId="Tekstkomentarza2">
    <w:name w:val="Tekst komentarza2"/>
    <w:basedOn w:val="Normalny"/>
    <w:rsid w:val="00A6385C"/>
    <w:pPr>
      <w:suppressAutoHyphens/>
    </w:pPr>
    <w:rPr>
      <w:rFonts w:ascii="Garamond" w:hAnsi="Garamond" w:cs="Garamond"/>
      <w:sz w:val="20"/>
      <w:szCs w:val="20"/>
      <w:lang w:eastAsia="zh-CN"/>
    </w:rPr>
  </w:style>
  <w:style w:type="paragraph" w:customStyle="1" w:styleId="Tekstkomentarza3">
    <w:name w:val="Tekst komentarza3"/>
    <w:basedOn w:val="Normalny"/>
    <w:rsid w:val="00A6385C"/>
    <w:pPr>
      <w:suppressAutoHyphens/>
    </w:pPr>
    <w:rPr>
      <w:rFonts w:ascii="Garamond" w:hAnsi="Garamond" w:cs="Garamond"/>
      <w:sz w:val="20"/>
      <w:szCs w:val="20"/>
      <w:lang w:eastAsia="zh-CN"/>
    </w:rPr>
  </w:style>
  <w:style w:type="paragraph" w:customStyle="1" w:styleId="font5">
    <w:name w:val="font5"/>
    <w:basedOn w:val="Normalny"/>
    <w:rsid w:val="00A6385C"/>
    <w:pP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font6">
    <w:name w:val="font6"/>
    <w:basedOn w:val="Normalny"/>
    <w:rsid w:val="00A6385C"/>
    <w:pPr>
      <w:spacing w:before="100" w:beforeAutospacing="1" w:after="100" w:afterAutospacing="1"/>
    </w:pPr>
    <w:rPr>
      <w:rFonts w:ascii="Verdana" w:hAnsi="Verdana"/>
      <w:i/>
      <w:iCs/>
      <w:sz w:val="16"/>
      <w:szCs w:val="16"/>
    </w:rPr>
  </w:style>
  <w:style w:type="paragraph" w:customStyle="1" w:styleId="xl72">
    <w:name w:val="xl72"/>
    <w:basedOn w:val="Normalny"/>
    <w:rsid w:val="00A6385C"/>
    <w:pP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73">
    <w:name w:val="xl73"/>
    <w:basedOn w:val="Normalny"/>
    <w:rsid w:val="00A6385C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74">
    <w:name w:val="xl74"/>
    <w:basedOn w:val="Normalny"/>
    <w:rsid w:val="00A6385C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75">
    <w:name w:val="xl75"/>
    <w:basedOn w:val="Normalny"/>
    <w:rsid w:val="00A6385C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76">
    <w:name w:val="xl76"/>
    <w:basedOn w:val="Normalny"/>
    <w:rsid w:val="00A6385C"/>
    <w:pPr>
      <w:shd w:val="clear" w:color="C0C0C0" w:fill="FFCC99"/>
      <w:spacing w:before="100" w:beforeAutospacing="1" w:after="100" w:afterAutospacing="1"/>
      <w:textAlignment w:val="center"/>
    </w:pPr>
    <w:rPr>
      <w:rFonts w:ascii="Verdana" w:hAnsi="Verdana"/>
    </w:rPr>
  </w:style>
  <w:style w:type="paragraph" w:customStyle="1" w:styleId="xl77">
    <w:name w:val="xl77"/>
    <w:basedOn w:val="Normalny"/>
    <w:rsid w:val="00A6385C"/>
    <w:pPr>
      <w:pBdr>
        <w:top w:val="double" w:sz="6" w:space="0" w:color="000000"/>
        <w:bottom w:val="double" w:sz="6" w:space="0" w:color="000000"/>
      </w:pBdr>
      <w:shd w:val="clear" w:color="CCCCFF" w:fill="99CC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78">
    <w:name w:val="xl78"/>
    <w:basedOn w:val="Normalny"/>
    <w:rsid w:val="00A6385C"/>
    <w:pPr>
      <w:pBdr>
        <w:top w:val="double" w:sz="6" w:space="0" w:color="000000"/>
        <w:bottom w:val="double" w:sz="6" w:space="0" w:color="000000"/>
        <w:right w:val="single" w:sz="8" w:space="0" w:color="000000"/>
      </w:pBdr>
      <w:shd w:val="clear" w:color="CCCCFF" w:fill="99CC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79">
    <w:name w:val="xl79"/>
    <w:basedOn w:val="Normalny"/>
    <w:rsid w:val="00A6385C"/>
    <w:pPr>
      <w:pBdr>
        <w:top w:val="double" w:sz="6" w:space="0" w:color="000000"/>
        <w:bottom w:val="double" w:sz="6" w:space="0" w:color="000000"/>
      </w:pBdr>
      <w:shd w:val="clear" w:color="CCCCFF" w:fill="99CCFF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80">
    <w:name w:val="xl80"/>
    <w:basedOn w:val="Normalny"/>
    <w:rsid w:val="00A6385C"/>
    <w:pPr>
      <w:shd w:val="clear" w:color="C0C0C0" w:fill="FFCC99"/>
      <w:spacing w:before="100" w:beforeAutospacing="1" w:after="100" w:afterAutospacing="1"/>
      <w:textAlignment w:val="center"/>
    </w:pPr>
    <w:rPr>
      <w:rFonts w:ascii="Verdana" w:hAnsi="Verdana"/>
      <w:b/>
      <w:bCs/>
    </w:rPr>
  </w:style>
  <w:style w:type="paragraph" w:customStyle="1" w:styleId="xl81">
    <w:name w:val="xl81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82">
    <w:name w:val="xl82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83">
    <w:name w:val="xl83"/>
    <w:basedOn w:val="Normalny"/>
    <w:rsid w:val="00A6385C"/>
    <w:pPr>
      <w:pBdr>
        <w:top w:val="double" w:sz="6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84">
    <w:name w:val="xl84"/>
    <w:basedOn w:val="Normalny"/>
    <w:rsid w:val="00A6385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85">
    <w:name w:val="xl85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86">
    <w:name w:val="xl86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87">
    <w:name w:val="xl87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88">
    <w:name w:val="xl88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89">
    <w:name w:val="xl89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0">
    <w:name w:val="xl90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1">
    <w:name w:val="xl91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2">
    <w:name w:val="xl92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93">
    <w:name w:val="xl93"/>
    <w:basedOn w:val="Normalny"/>
    <w:rsid w:val="00A6385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94">
    <w:name w:val="xl94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5">
    <w:name w:val="xl95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96">
    <w:name w:val="xl96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7">
    <w:name w:val="xl97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8">
    <w:name w:val="xl98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9">
    <w:name w:val="xl99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100">
    <w:name w:val="xl100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101">
    <w:name w:val="xl101"/>
    <w:basedOn w:val="Normalny"/>
    <w:rsid w:val="00A6385C"/>
    <w:pPr>
      <w:pBdr>
        <w:top w:val="double" w:sz="6" w:space="0" w:color="auto"/>
        <w:bottom w:val="double" w:sz="6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02">
    <w:name w:val="xl102"/>
    <w:basedOn w:val="Normalny"/>
    <w:rsid w:val="00A6385C"/>
    <w:pPr>
      <w:pBdr>
        <w:top w:val="double" w:sz="6" w:space="0" w:color="auto"/>
        <w:bottom w:val="double" w:sz="6" w:space="0" w:color="auto"/>
      </w:pBdr>
      <w:shd w:val="clear" w:color="000000" w:fill="99CCFF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03">
    <w:name w:val="xl103"/>
    <w:basedOn w:val="Normalny"/>
    <w:rsid w:val="00A6385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04">
    <w:name w:val="xl104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05">
    <w:name w:val="xl105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06">
    <w:name w:val="xl106"/>
    <w:basedOn w:val="Normalny"/>
    <w:rsid w:val="00A6385C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07">
    <w:name w:val="xl107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08">
    <w:name w:val="xl108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09">
    <w:name w:val="xl109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0">
    <w:name w:val="xl110"/>
    <w:basedOn w:val="Normalny"/>
    <w:rsid w:val="00A6385C"/>
    <w:pPr>
      <w:pBdr>
        <w:top w:val="double" w:sz="6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1">
    <w:name w:val="xl111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2">
    <w:name w:val="xl112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Verdana" w:hAnsi="Verdana"/>
      <w:sz w:val="16"/>
      <w:szCs w:val="16"/>
    </w:rPr>
  </w:style>
  <w:style w:type="paragraph" w:customStyle="1" w:styleId="xl113">
    <w:name w:val="xl113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4">
    <w:name w:val="xl114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Verdana" w:hAnsi="Verdana"/>
      <w:sz w:val="16"/>
      <w:szCs w:val="16"/>
    </w:rPr>
  </w:style>
  <w:style w:type="paragraph" w:customStyle="1" w:styleId="xl115">
    <w:name w:val="xl115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6">
    <w:name w:val="xl116"/>
    <w:basedOn w:val="Normalny"/>
    <w:rsid w:val="00A6385C"/>
    <w:pPr>
      <w:pBdr>
        <w:top w:val="single" w:sz="4" w:space="0" w:color="000000"/>
        <w:left w:val="single" w:sz="8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7">
    <w:name w:val="xl117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8">
    <w:name w:val="xl118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9">
    <w:name w:val="xl119"/>
    <w:basedOn w:val="Normalny"/>
    <w:rsid w:val="00A6385C"/>
    <w:pPr>
      <w:pBdr>
        <w:top w:val="double" w:sz="6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0">
    <w:name w:val="xl120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21">
    <w:name w:val="xl121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2">
    <w:name w:val="xl122"/>
    <w:basedOn w:val="Normalny"/>
    <w:rsid w:val="00A6385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3">
    <w:name w:val="xl123"/>
    <w:basedOn w:val="Normalny"/>
    <w:rsid w:val="00A6385C"/>
    <w:pPr>
      <w:pBdr>
        <w:top w:val="single" w:sz="4" w:space="0" w:color="000000"/>
        <w:left w:val="single" w:sz="8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4">
    <w:name w:val="xl124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25">
    <w:name w:val="xl125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6">
    <w:name w:val="xl126"/>
    <w:basedOn w:val="Normalny"/>
    <w:rsid w:val="00A6385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7">
    <w:name w:val="xl127"/>
    <w:basedOn w:val="Normalny"/>
    <w:rsid w:val="00A6385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8">
    <w:name w:val="xl128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29">
    <w:name w:val="xl129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30">
    <w:name w:val="xl130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31">
    <w:name w:val="xl131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32">
    <w:name w:val="xl132"/>
    <w:basedOn w:val="Normalny"/>
    <w:rsid w:val="00A6385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33">
    <w:name w:val="xl133"/>
    <w:basedOn w:val="Normalny"/>
    <w:rsid w:val="00A6385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Verdana" w:hAnsi="Verdana"/>
      <w:sz w:val="16"/>
      <w:szCs w:val="16"/>
    </w:rPr>
  </w:style>
  <w:style w:type="paragraph" w:customStyle="1" w:styleId="xl134">
    <w:name w:val="xl134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35">
    <w:name w:val="xl135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36">
    <w:name w:val="xl136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Verdana" w:hAnsi="Verdana"/>
      <w:sz w:val="16"/>
      <w:szCs w:val="16"/>
    </w:rPr>
  </w:style>
  <w:style w:type="paragraph" w:customStyle="1" w:styleId="xl137">
    <w:name w:val="xl137"/>
    <w:basedOn w:val="Normalny"/>
    <w:rsid w:val="00A6385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38">
    <w:name w:val="xl138"/>
    <w:basedOn w:val="Normalny"/>
    <w:rsid w:val="00A6385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39">
    <w:name w:val="xl139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140">
    <w:name w:val="xl140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41">
    <w:name w:val="xl141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42">
    <w:name w:val="xl142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43">
    <w:name w:val="xl143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xl144">
    <w:name w:val="xl144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xl145">
    <w:name w:val="xl145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46">
    <w:name w:val="xl146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47">
    <w:name w:val="xl147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48">
    <w:name w:val="xl148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49">
    <w:name w:val="xl149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50">
    <w:name w:val="xl150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51">
    <w:name w:val="xl151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52">
    <w:name w:val="xl152"/>
    <w:basedOn w:val="Normalny"/>
    <w:rsid w:val="00A6385C"/>
    <w:pPr>
      <w:pBdr>
        <w:top w:val="double" w:sz="6" w:space="0" w:color="000000"/>
        <w:left w:val="single" w:sz="8" w:space="0" w:color="000000"/>
        <w:bottom w:val="double" w:sz="6" w:space="0" w:color="000000"/>
      </w:pBdr>
      <w:shd w:val="clear" w:color="FFFF00" w:fill="99CC00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53">
    <w:name w:val="xl153"/>
    <w:basedOn w:val="Normalny"/>
    <w:rsid w:val="00A6385C"/>
    <w:pPr>
      <w:pBdr>
        <w:top w:val="single" w:sz="4" w:space="0" w:color="000000"/>
        <w:left w:val="single" w:sz="8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54">
    <w:name w:val="xl154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55">
    <w:name w:val="xl155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56">
    <w:name w:val="xl156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57">
    <w:name w:val="xl157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58">
    <w:name w:val="xl158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159">
    <w:name w:val="xl159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160">
    <w:name w:val="xl160"/>
    <w:basedOn w:val="Normalny"/>
    <w:rsid w:val="00A6385C"/>
    <w:pPr>
      <w:pBdr>
        <w:top w:val="double" w:sz="6" w:space="0" w:color="auto"/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1">
    <w:name w:val="xl161"/>
    <w:basedOn w:val="Normalny"/>
    <w:rsid w:val="00A6385C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2">
    <w:name w:val="xl162"/>
    <w:basedOn w:val="Normalny"/>
    <w:rsid w:val="00A6385C"/>
    <w:pPr>
      <w:pBdr>
        <w:top w:val="single" w:sz="4" w:space="0" w:color="auto"/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3">
    <w:name w:val="xl163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4">
    <w:name w:val="xl164"/>
    <w:basedOn w:val="Normalny"/>
    <w:rsid w:val="00A6385C"/>
    <w:pPr>
      <w:pBdr>
        <w:top w:val="double" w:sz="6" w:space="0" w:color="auto"/>
        <w:bottom w:val="double" w:sz="6" w:space="0" w:color="auto"/>
        <w:right w:val="single" w:sz="8" w:space="0" w:color="000000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5">
    <w:name w:val="xl165"/>
    <w:basedOn w:val="Normalny"/>
    <w:rsid w:val="00A6385C"/>
    <w:pPr>
      <w:pBdr>
        <w:top w:val="double" w:sz="6" w:space="0" w:color="auto"/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6">
    <w:name w:val="xl166"/>
    <w:basedOn w:val="Normalny"/>
    <w:rsid w:val="00A6385C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7">
    <w:name w:val="xl167"/>
    <w:basedOn w:val="Normalny"/>
    <w:rsid w:val="00A6385C"/>
    <w:pPr>
      <w:pBdr>
        <w:top w:val="single" w:sz="4" w:space="0" w:color="auto"/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8">
    <w:name w:val="xl168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9">
    <w:name w:val="xl169"/>
    <w:basedOn w:val="Normalny"/>
    <w:rsid w:val="00A6385C"/>
    <w:pPr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70">
    <w:name w:val="xl170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71">
    <w:name w:val="xl171"/>
    <w:basedOn w:val="Normalny"/>
    <w:rsid w:val="00A6385C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72">
    <w:name w:val="xl172"/>
    <w:basedOn w:val="Normalny"/>
    <w:rsid w:val="00A6385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73">
    <w:name w:val="xl173"/>
    <w:basedOn w:val="Normalny"/>
    <w:rsid w:val="00A6385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74">
    <w:name w:val="xl174"/>
    <w:basedOn w:val="Normalny"/>
    <w:rsid w:val="00A6385C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75">
    <w:name w:val="xl175"/>
    <w:basedOn w:val="Normalny"/>
    <w:rsid w:val="00A6385C"/>
    <w:pPr>
      <w:pBdr>
        <w:top w:val="double" w:sz="6" w:space="0" w:color="000000"/>
        <w:left w:val="single" w:sz="8" w:space="0" w:color="000000"/>
        <w:bottom w:val="double" w:sz="6" w:space="0" w:color="000000"/>
      </w:pBdr>
      <w:shd w:val="clear" w:color="CCCCFF" w:fill="99CCFF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76">
    <w:name w:val="xl176"/>
    <w:basedOn w:val="Normalny"/>
    <w:rsid w:val="00A6385C"/>
    <w:pPr>
      <w:pBdr>
        <w:top w:val="double" w:sz="6" w:space="0" w:color="000000"/>
        <w:left w:val="single" w:sz="8" w:space="0" w:color="000000"/>
        <w:bottom w:val="double" w:sz="6" w:space="0" w:color="000000"/>
        <w:right w:val="single" w:sz="8" w:space="0" w:color="000000"/>
      </w:pBdr>
      <w:shd w:val="clear" w:color="FFFF00" w:fill="FFFF00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77">
    <w:name w:val="xl177"/>
    <w:basedOn w:val="Normalny"/>
    <w:rsid w:val="00A6385C"/>
    <w:pPr>
      <w:pBdr>
        <w:top w:val="double" w:sz="6" w:space="0" w:color="000000"/>
        <w:bottom w:val="double" w:sz="6" w:space="0" w:color="000000"/>
      </w:pBdr>
      <w:shd w:val="clear" w:color="FFFF00" w:fill="99CC0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78">
    <w:name w:val="xl178"/>
    <w:basedOn w:val="Normalny"/>
    <w:rsid w:val="00A6385C"/>
    <w:pPr>
      <w:pBdr>
        <w:top w:val="double" w:sz="6" w:space="0" w:color="000000"/>
        <w:bottom w:val="double" w:sz="6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79">
    <w:name w:val="xl179"/>
    <w:basedOn w:val="Normalny"/>
    <w:rsid w:val="00A6385C"/>
    <w:pPr>
      <w:pBdr>
        <w:top w:val="double" w:sz="6" w:space="0" w:color="000000"/>
        <w:bottom w:val="double" w:sz="6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80">
    <w:name w:val="xl180"/>
    <w:basedOn w:val="Normalny"/>
    <w:rsid w:val="00A6385C"/>
    <w:pPr>
      <w:pBdr>
        <w:top w:val="double" w:sz="6" w:space="0" w:color="000000"/>
        <w:left w:val="single" w:sz="8" w:space="0" w:color="000000"/>
        <w:bottom w:val="double" w:sz="6" w:space="0" w:color="000000"/>
      </w:pBdr>
      <w:shd w:val="clear" w:color="33CCCC" w:fill="99CC0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000000"/>
      <w:sz w:val="16"/>
      <w:szCs w:val="16"/>
    </w:rPr>
  </w:style>
  <w:style w:type="paragraph" w:customStyle="1" w:styleId="xl181">
    <w:name w:val="xl181"/>
    <w:basedOn w:val="Normalny"/>
    <w:rsid w:val="00A6385C"/>
    <w:pPr>
      <w:pBdr>
        <w:top w:val="double" w:sz="6" w:space="0" w:color="000000"/>
        <w:bottom w:val="double" w:sz="6" w:space="0" w:color="000000"/>
      </w:pBdr>
      <w:shd w:val="clear" w:color="000000" w:fill="99CC00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82">
    <w:name w:val="xl182"/>
    <w:basedOn w:val="Normalny"/>
    <w:rsid w:val="00A6385C"/>
    <w:pPr>
      <w:pBdr>
        <w:top w:val="double" w:sz="6" w:space="0" w:color="000000"/>
        <w:bottom w:val="double" w:sz="6" w:space="0" w:color="000000"/>
        <w:right w:val="single" w:sz="8" w:space="0" w:color="000000"/>
      </w:pBdr>
      <w:shd w:val="clear" w:color="000000" w:fill="99CC00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83">
    <w:name w:val="xl183"/>
    <w:basedOn w:val="Normalny"/>
    <w:rsid w:val="00A6385C"/>
    <w:pPr>
      <w:pBdr>
        <w:top w:val="double" w:sz="6" w:space="0" w:color="auto"/>
        <w:left w:val="single" w:sz="8" w:space="0" w:color="000000"/>
        <w:bottom w:val="double" w:sz="6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84">
    <w:name w:val="xl184"/>
    <w:basedOn w:val="Normalny"/>
    <w:rsid w:val="00A6385C"/>
    <w:pPr>
      <w:pBdr>
        <w:top w:val="double" w:sz="6" w:space="0" w:color="auto"/>
        <w:bottom w:val="double" w:sz="6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85">
    <w:name w:val="xl185"/>
    <w:basedOn w:val="Normalny"/>
    <w:rsid w:val="00A6385C"/>
    <w:pPr>
      <w:pBdr>
        <w:top w:val="double" w:sz="6" w:space="0" w:color="auto"/>
        <w:bottom w:val="double" w:sz="6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86">
    <w:name w:val="xl186"/>
    <w:basedOn w:val="Normalny"/>
    <w:rsid w:val="00A6385C"/>
    <w:pPr>
      <w:pBdr>
        <w:top w:val="double" w:sz="6" w:space="0" w:color="auto"/>
        <w:bottom w:val="double" w:sz="6" w:space="0" w:color="auto"/>
        <w:right w:val="single" w:sz="8" w:space="0" w:color="000000"/>
      </w:pBdr>
      <w:shd w:val="clear" w:color="000000" w:fill="CCFFCC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87">
    <w:name w:val="xl187"/>
    <w:basedOn w:val="Normalny"/>
    <w:rsid w:val="00A6385C"/>
    <w:pPr>
      <w:pBdr>
        <w:top w:val="double" w:sz="6" w:space="0" w:color="auto"/>
        <w:left w:val="single" w:sz="8" w:space="0" w:color="000000"/>
        <w:bottom w:val="double" w:sz="6" w:space="0" w:color="auto"/>
      </w:pBdr>
      <w:shd w:val="clear" w:color="000000" w:fill="99CCFF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88">
    <w:name w:val="xl188"/>
    <w:basedOn w:val="Normalny"/>
    <w:rsid w:val="00A6385C"/>
    <w:pPr>
      <w:pBdr>
        <w:top w:val="double" w:sz="6" w:space="0" w:color="auto"/>
        <w:bottom w:val="double" w:sz="6" w:space="0" w:color="auto"/>
      </w:pBdr>
      <w:shd w:val="clear" w:color="000000" w:fill="99CCFF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89">
    <w:name w:val="xl189"/>
    <w:basedOn w:val="Normalny"/>
    <w:rsid w:val="00A6385C"/>
    <w:pPr>
      <w:pBdr>
        <w:top w:val="double" w:sz="6" w:space="0" w:color="auto"/>
        <w:left w:val="single" w:sz="8" w:space="0" w:color="000000"/>
        <w:bottom w:val="double" w:sz="6" w:space="0" w:color="auto"/>
      </w:pBdr>
      <w:shd w:val="clear" w:color="000000" w:fill="99CCFF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0">
    <w:name w:val="xl190"/>
    <w:basedOn w:val="Normalny"/>
    <w:rsid w:val="00A6385C"/>
    <w:pPr>
      <w:pBdr>
        <w:top w:val="double" w:sz="6" w:space="0" w:color="auto"/>
        <w:bottom w:val="double" w:sz="6" w:space="0" w:color="auto"/>
      </w:pBdr>
      <w:shd w:val="clear" w:color="000000" w:fill="99CCFF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1">
    <w:name w:val="xl191"/>
    <w:basedOn w:val="Normalny"/>
    <w:rsid w:val="00A6385C"/>
    <w:pPr>
      <w:pBdr>
        <w:top w:val="double" w:sz="6" w:space="0" w:color="000000"/>
        <w:bottom w:val="double" w:sz="6" w:space="0" w:color="000000"/>
      </w:pBdr>
      <w:shd w:val="clear" w:color="CCCCFF" w:fill="99CCFF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2">
    <w:name w:val="xl192"/>
    <w:basedOn w:val="Normalny"/>
    <w:rsid w:val="00A6385C"/>
    <w:pPr>
      <w:pBdr>
        <w:top w:val="double" w:sz="6" w:space="0" w:color="000000"/>
        <w:left w:val="single" w:sz="8" w:space="0" w:color="000000"/>
        <w:bottom w:val="double" w:sz="6" w:space="0" w:color="000000"/>
        <w:right w:val="single" w:sz="8" w:space="0" w:color="000000"/>
      </w:pBdr>
      <w:shd w:val="clear" w:color="CCFFFF" w:fill="99CC0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70">
    <w:name w:val="xl70"/>
    <w:basedOn w:val="Normalny"/>
    <w:rsid w:val="00A6385C"/>
    <w:pP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71">
    <w:name w:val="xl71"/>
    <w:basedOn w:val="Normalny"/>
    <w:rsid w:val="00A6385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3">
    <w:name w:val="xl193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94">
    <w:name w:val="xl194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5">
    <w:name w:val="xl195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6">
    <w:name w:val="xl196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97">
    <w:name w:val="xl197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8">
    <w:name w:val="xl198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99">
    <w:name w:val="xl199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mic Sans MS" w:hAnsi="Comic Sans MS"/>
      <w:color w:val="000000"/>
    </w:rPr>
  </w:style>
  <w:style w:type="paragraph" w:customStyle="1" w:styleId="xl200">
    <w:name w:val="xl200"/>
    <w:basedOn w:val="Normalny"/>
    <w:rsid w:val="00A6385C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1">
    <w:name w:val="xl201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2">
    <w:name w:val="xl202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3">
    <w:name w:val="xl203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4">
    <w:name w:val="xl204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5">
    <w:name w:val="xl205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6">
    <w:name w:val="xl206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7">
    <w:name w:val="xl207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</w:rPr>
  </w:style>
  <w:style w:type="paragraph" w:customStyle="1" w:styleId="xl208">
    <w:name w:val="xl208"/>
    <w:basedOn w:val="Normalny"/>
    <w:rsid w:val="00A6385C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9">
    <w:name w:val="xl209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10">
    <w:name w:val="xl210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11">
    <w:name w:val="xl211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12">
    <w:name w:val="xl212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13">
    <w:name w:val="xl213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14">
    <w:name w:val="xl214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</w:rPr>
  </w:style>
  <w:style w:type="paragraph" w:customStyle="1" w:styleId="xl215">
    <w:name w:val="xl215"/>
    <w:basedOn w:val="Normalny"/>
    <w:rsid w:val="00A6385C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FFFF00" w:fill="FFFF00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16">
    <w:name w:val="xl216"/>
    <w:basedOn w:val="Normalny"/>
    <w:rsid w:val="00A6385C"/>
    <w:pPr>
      <w:pBdr>
        <w:left w:val="single" w:sz="4" w:space="0" w:color="000000"/>
        <w:bottom w:val="single" w:sz="4" w:space="0" w:color="000000"/>
        <w:right w:val="single" w:sz="4" w:space="9" w:color="000000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Verdana" w:hAnsi="Verdana"/>
      <w:sz w:val="16"/>
      <w:szCs w:val="16"/>
    </w:rPr>
  </w:style>
  <w:style w:type="paragraph" w:customStyle="1" w:styleId="xl217">
    <w:name w:val="xl217"/>
    <w:basedOn w:val="Normalny"/>
    <w:rsid w:val="00A638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18">
    <w:name w:val="xl218"/>
    <w:basedOn w:val="Normalny"/>
    <w:rsid w:val="00A638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19">
    <w:name w:val="xl219"/>
    <w:basedOn w:val="Normalny"/>
    <w:rsid w:val="00A6385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0">
    <w:name w:val="xl220"/>
    <w:basedOn w:val="Normalny"/>
    <w:rsid w:val="00A638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1">
    <w:name w:val="xl221"/>
    <w:basedOn w:val="Normalny"/>
    <w:rsid w:val="00A6385C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2">
    <w:name w:val="xl222"/>
    <w:basedOn w:val="Normalny"/>
    <w:rsid w:val="00A6385C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3">
    <w:name w:val="xl223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24">
    <w:name w:val="xl224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25">
    <w:name w:val="xl225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6">
    <w:name w:val="xl226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7">
    <w:name w:val="xl227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28">
    <w:name w:val="xl228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9">
    <w:name w:val="xl229"/>
    <w:basedOn w:val="Normalny"/>
    <w:rsid w:val="00A6385C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30">
    <w:name w:val="xl230"/>
    <w:basedOn w:val="Normalny"/>
    <w:rsid w:val="00A6385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31">
    <w:name w:val="xl231"/>
    <w:basedOn w:val="Normalny"/>
    <w:rsid w:val="00A6385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32">
    <w:name w:val="xl232"/>
    <w:basedOn w:val="Normalny"/>
    <w:rsid w:val="00A6385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33">
    <w:name w:val="xl233"/>
    <w:basedOn w:val="Normalny"/>
    <w:rsid w:val="00A6385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34">
    <w:name w:val="xl234"/>
    <w:basedOn w:val="Normalny"/>
    <w:rsid w:val="00A6385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35">
    <w:name w:val="xl235"/>
    <w:basedOn w:val="Normalny"/>
    <w:rsid w:val="00A6385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36">
    <w:name w:val="xl236"/>
    <w:basedOn w:val="Normalny"/>
    <w:rsid w:val="00A6385C"/>
    <w:pPr>
      <w:pBdr>
        <w:left w:val="single" w:sz="4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37">
    <w:name w:val="xl237"/>
    <w:basedOn w:val="Normalny"/>
    <w:rsid w:val="00A6385C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38">
    <w:name w:val="xl238"/>
    <w:basedOn w:val="Normalny"/>
    <w:rsid w:val="00A6385C"/>
    <w:pPr>
      <w:spacing w:before="100" w:beforeAutospacing="1" w:after="100" w:afterAutospacing="1"/>
      <w:jc w:val="right"/>
      <w:textAlignment w:val="center"/>
    </w:pPr>
    <w:rPr>
      <w:rFonts w:ascii="Verdana" w:hAnsi="Verdana"/>
      <w:b/>
      <w:bCs/>
      <w:i/>
      <w:iCs/>
      <w:sz w:val="16"/>
      <w:szCs w:val="16"/>
    </w:rPr>
  </w:style>
  <w:style w:type="paragraph" w:customStyle="1" w:styleId="xl239">
    <w:name w:val="xl239"/>
    <w:basedOn w:val="Normalny"/>
    <w:rsid w:val="00A6385C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40">
    <w:name w:val="xl240"/>
    <w:basedOn w:val="Normalny"/>
    <w:rsid w:val="00A6385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Verdana" w:hAnsi="Verdana"/>
      <w:b/>
      <w:bCs/>
      <w:i/>
      <w:iCs/>
      <w:sz w:val="16"/>
      <w:szCs w:val="16"/>
    </w:rPr>
  </w:style>
  <w:style w:type="paragraph" w:customStyle="1" w:styleId="xl241">
    <w:name w:val="xl241"/>
    <w:basedOn w:val="Normalny"/>
    <w:rsid w:val="00A6385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b/>
      <w:bCs/>
      <w:i/>
      <w:iCs/>
      <w:sz w:val="16"/>
      <w:szCs w:val="16"/>
    </w:rPr>
  </w:style>
  <w:style w:type="paragraph" w:customStyle="1" w:styleId="xl242">
    <w:name w:val="xl242"/>
    <w:basedOn w:val="Normalny"/>
    <w:rsid w:val="00A6385C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textAlignment w:val="center"/>
    </w:pPr>
  </w:style>
  <w:style w:type="paragraph" w:customStyle="1" w:styleId="xl243">
    <w:name w:val="xl243"/>
    <w:basedOn w:val="Normalny"/>
    <w:rsid w:val="00A6385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</w:style>
  <w:style w:type="paragraph" w:customStyle="1" w:styleId="xl244">
    <w:name w:val="xl244"/>
    <w:basedOn w:val="Normalny"/>
    <w:rsid w:val="00A6385C"/>
    <w:pPr>
      <w:spacing w:before="100" w:beforeAutospacing="1" w:after="100" w:afterAutospacing="1"/>
      <w:textAlignment w:val="center"/>
    </w:pPr>
    <w:rPr>
      <w:rFonts w:ascii="Verdana" w:hAnsi="Verdana"/>
      <w:b/>
      <w:bCs/>
      <w:sz w:val="18"/>
      <w:szCs w:val="18"/>
    </w:rPr>
  </w:style>
  <w:style w:type="paragraph" w:customStyle="1" w:styleId="Akapitzlist2">
    <w:name w:val="Akapit z listą2"/>
    <w:basedOn w:val="Normalny"/>
    <w:rsid w:val="004B420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20">
    <w:name w:val="Akapit z listą2"/>
    <w:basedOn w:val="Normalny"/>
    <w:rsid w:val="003D51A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rsid w:val="005821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821DC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agwektabeli">
    <w:name w:val="Nagłówek tabeli"/>
    <w:basedOn w:val="Zawartotabeli"/>
    <w:rsid w:val="00FD5308"/>
    <w:pPr>
      <w:widowControl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ar-SA" w:bidi="ar-SA"/>
    </w:rPr>
  </w:style>
  <w:style w:type="paragraph" w:customStyle="1" w:styleId="western">
    <w:name w:val="western"/>
    <w:basedOn w:val="Normalny"/>
    <w:rsid w:val="00FD5308"/>
    <w:pPr>
      <w:spacing w:before="100" w:beforeAutospacing="1" w:after="100" w:afterAutospacing="1" w:line="340" w:lineRule="atLeast"/>
      <w:ind w:right="-590"/>
    </w:pPr>
    <w:rPr>
      <w:sz w:val="28"/>
      <w:szCs w:val="28"/>
    </w:rPr>
  </w:style>
  <w:style w:type="paragraph" w:customStyle="1" w:styleId="Textbody">
    <w:name w:val="Text body"/>
    <w:basedOn w:val="Normalny"/>
    <w:rsid w:val="00FD5308"/>
    <w:pPr>
      <w:widowControl w:val="0"/>
      <w:autoSpaceDN w:val="0"/>
      <w:spacing w:before="9" w:line="360" w:lineRule="atLeast"/>
      <w:jc w:val="both"/>
      <w:textAlignment w:val="baseline"/>
    </w:pPr>
    <w:rPr>
      <w:kern w:val="3"/>
      <w:sz w:val="28"/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279BA-ABB6-47C6-BC01-ADF06CDDE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Kraków, dnia 19</vt:lpstr>
    </vt:vector>
  </TitlesOfParts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Kraków, dnia 19</dc:title>
  <dc:subject/>
  <dc:creator>Mateusz</dc:creator>
  <cp:keywords/>
  <cp:lastModifiedBy>Mateusz Banaś</cp:lastModifiedBy>
  <cp:revision>17</cp:revision>
  <cp:lastPrinted>2025-07-01T11:54:00Z</cp:lastPrinted>
  <dcterms:created xsi:type="dcterms:W3CDTF">2025-05-09T08:45:00Z</dcterms:created>
  <dcterms:modified xsi:type="dcterms:W3CDTF">2026-04-22T09:43:00Z</dcterms:modified>
</cp:coreProperties>
</file>